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075E1" w14:textId="77777777" w:rsidR="00E6614B" w:rsidRDefault="00AD1AC0">
      <w:pPr>
        <w:spacing w:after="80"/>
      </w:pPr>
      <w:r>
        <w:rPr>
          <w:b/>
          <w:color w:val="1F4E79"/>
          <w:sz w:val="24"/>
        </w:rPr>
        <w:t>OBR-0</w:t>
      </w:r>
    </w:p>
    <w:p w14:paraId="49C6EDA3" w14:textId="77777777" w:rsidR="00E6614B" w:rsidRDefault="00AD1AC0">
      <w:pPr>
        <w:spacing w:after="120"/>
        <w:jc w:val="center"/>
      </w:pPr>
      <w:r>
        <w:rPr>
          <w:b/>
          <w:color w:val="1F4E79"/>
          <w:sz w:val="28"/>
        </w:rPr>
        <w:t>PONUDBA / JAVNI POVZETEK PONUDBE</w:t>
      </w:r>
    </w:p>
    <w:p w14:paraId="6F976931" w14:textId="77777777" w:rsidR="00E6614B" w:rsidRDefault="00AD1AC0">
      <w:pPr>
        <w:jc w:val="center"/>
      </w:pPr>
      <w:r>
        <w:rPr>
          <w:b/>
          <w:color w:val="1F4E79"/>
          <w:sz w:val="22"/>
        </w:rPr>
        <w:t>Sukcesivna dobava ekoloških in konvencionalnih živil</w:t>
      </w:r>
    </w:p>
    <w:tbl>
      <w:tblPr>
        <w:tblStyle w:val="TableGrid"/>
        <w:tblW w:w="9455" w:type="dxa"/>
        <w:jc w:val="center"/>
        <w:tblLayout w:type="fixed"/>
        <w:tblLook w:val="04A0" w:firstRow="1" w:lastRow="0" w:firstColumn="1" w:lastColumn="0" w:noHBand="0" w:noVBand="1"/>
      </w:tblPr>
      <w:tblGrid>
        <w:gridCol w:w="2551"/>
        <w:gridCol w:w="6904"/>
      </w:tblGrid>
      <w:tr w:rsidR="00E6614B" w14:paraId="2D15449D" w14:textId="77777777" w:rsidTr="00996CA5">
        <w:trPr>
          <w:jc w:val="center"/>
        </w:trPr>
        <w:tc>
          <w:tcPr>
            <w:tcW w:w="2551" w:type="dxa"/>
            <w:shd w:val="clear" w:color="auto" w:fill="D9EAF7"/>
            <w:tcMar>
              <w:top w:w="80" w:type="dxa"/>
              <w:left w:w="80" w:type="dxa"/>
              <w:bottom w:w="80" w:type="dxa"/>
              <w:right w:w="80" w:type="dxa"/>
            </w:tcMar>
            <w:vAlign w:val="center"/>
          </w:tcPr>
          <w:p w14:paraId="1EAB7AFB" w14:textId="77777777" w:rsidR="00E6614B" w:rsidRDefault="00AD1AC0">
            <w:r>
              <w:rPr>
                <w:b/>
              </w:rPr>
              <w:t>Naročnik</w:t>
            </w:r>
          </w:p>
        </w:tc>
        <w:tc>
          <w:tcPr>
            <w:tcW w:w="6904" w:type="dxa"/>
            <w:tcMar>
              <w:top w:w="80" w:type="dxa"/>
              <w:left w:w="80" w:type="dxa"/>
              <w:bottom w:w="80" w:type="dxa"/>
              <w:right w:w="80" w:type="dxa"/>
            </w:tcMar>
            <w:vAlign w:val="center"/>
          </w:tcPr>
          <w:p w14:paraId="3399C487" w14:textId="13698C26" w:rsidR="00E6614B" w:rsidRDefault="007E60A8">
            <w:r w:rsidRPr="007E60A8">
              <w:t>OSNOVNA ŠOLA VIČ, ABRAMOVA 26, 1000 Ljubljana</w:t>
            </w:r>
          </w:p>
        </w:tc>
      </w:tr>
      <w:tr w:rsidR="00E6614B" w14:paraId="46D05C75" w14:textId="77777777" w:rsidTr="00996CA5">
        <w:trPr>
          <w:jc w:val="center"/>
        </w:trPr>
        <w:tc>
          <w:tcPr>
            <w:tcW w:w="2551" w:type="dxa"/>
            <w:shd w:val="clear" w:color="auto" w:fill="D9EAF7"/>
            <w:tcMar>
              <w:top w:w="80" w:type="dxa"/>
              <w:left w:w="80" w:type="dxa"/>
              <w:bottom w:w="80" w:type="dxa"/>
              <w:right w:w="80" w:type="dxa"/>
            </w:tcMar>
            <w:vAlign w:val="center"/>
          </w:tcPr>
          <w:p w14:paraId="23F5FF26" w14:textId="77777777" w:rsidR="00E6614B" w:rsidRDefault="00AD1AC0">
            <w:r>
              <w:rPr>
                <w:b/>
              </w:rPr>
              <w:t>Predmet</w:t>
            </w:r>
          </w:p>
        </w:tc>
        <w:tc>
          <w:tcPr>
            <w:tcW w:w="6904" w:type="dxa"/>
            <w:tcMar>
              <w:top w:w="80" w:type="dxa"/>
              <w:left w:w="80" w:type="dxa"/>
              <w:bottom w:w="80" w:type="dxa"/>
              <w:right w:w="80" w:type="dxa"/>
            </w:tcMar>
            <w:vAlign w:val="center"/>
          </w:tcPr>
          <w:p w14:paraId="2F4A0C8D" w14:textId="77777777" w:rsidR="00E6614B" w:rsidRDefault="00AD1AC0">
            <w:r>
              <w:t>Sukcesivna dobava ekoloških in konvencionalnih živil</w:t>
            </w:r>
          </w:p>
        </w:tc>
      </w:tr>
      <w:tr w:rsidR="00E6614B" w14:paraId="6BE9FD82" w14:textId="77777777" w:rsidTr="00996CA5">
        <w:trPr>
          <w:jc w:val="center"/>
        </w:trPr>
        <w:tc>
          <w:tcPr>
            <w:tcW w:w="2551" w:type="dxa"/>
            <w:shd w:val="clear" w:color="auto" w:fill="D9EAF7"/>
            <w:tcMar>
              <w:top w:w="80" w:type="dxa"/>
              <w:left w:w="80" w:type="dxa"/>
              <w:bottom w:w="80" w:type="dxa"/>
              <w:right w:w="80" w:type="dxa"/>
            </w:tcMar>
            <w:vAlign w:val="center"/>
          </w:tcPr>
          <w:p w14:paraId="4277C92C" w14:textId="77777777" w:rsidR="00E6614B" w:rsidRDefault="00AD1AC0">
            <w:r>
              <w:rPr>
                <w:b/>
              </w:rPr>
              <w:t>Postopek</w:t>
            </w:r>
          </w:p>
        </w:tc>
        <w:tc>
          <w:tcPr>
            <w:tcW w:w="6904" w:type="dxa"/>
            <w:tcMar>
              <w:top w:w="80" w:type="dxa"/>
              <w:left w:w="80" w:type="dxa"/>
              <w:bottom w:w="80" w:type="dxa"/>
              <w:right w:w="80" w:type="dxa"/>
            </w:tcMar>
            <w:vAlign w:val="center"/>
          </w:tcPr>
          <w:p w14:paraId="086D8091" w14:textId="77777777" w:rsidR="00E6614B" w:rsidRDefault="00AD1AC0">
            <w:r>
              <w:t>Odprti postopek</w:t>
            </w:r>
          </w:p>
        </w:tc>
      </w:tr>
      <w:tr w:rsidR="00E6614B" w14:paraId="761173CC" w14:textId="77777777" w:rsidTr="00996CA5">
        <w:trPr>
          <w:jc w:val="center"/>
        </w:trPr>
        <w:tc>
          <w:tcPr>
            <w:tcW w:w="2551" w:type="dxa"/>
            <w:shd w:val="clear" w:color="auto" w:fill="D9EAF7"/>
            <w:tcMar>
              <w:top w:w="80" w:type="dxa"/>
              <w:left w:w="80" w:type="dxa"/>
              <w:bottom w:w="80" w:type="dxa"/>
              <w:right w:w="80" w:type="dxa"/>
            </w:tcMar>
            <w:vAlign w:val="center"/>
          </w:tcPr>
          <w:p w14:paraId="0AAF6555" w14:textId="77777777" w:rsidR="00E6614B" w:rsidRDefault="00AD1AC0">
            <w:r>
              <w:rPr>
                <w:b/>
              </w:rPr>
              <w:t>Obdobje izvajanja</w:t>
            </w:r>
          </w:p>
        </w:tc>
        <w:tc>
          <w:tcPr>
            <w:tcW w:w="6904" w:type="dxa"/>
            <w:tcMar>
              <w:top w:w="80" w:type="dxa"/>
              <w:left w:w="80" w:type="dxa"/>
              <w:bottom w:w="80" w:type="dxa"/>
              <w:right w:w="80" w:type="dxa"/>
            </w:tcMar>
            <w:vAlign w:val="center"/>
          </w:tcPr>
          <w:p w14:paraId="05CF2029" w14:textId="77777777" w:rsidR="00E6614B" w:rsidRDefault="00AD1AC0">
            <w:r>
              <w:t>1. 9. 2026 – 31. 8. 2029</w:t>
            </w:r>
          </w:p>
        </w:tc>
      </w:tr>
      <w:tr w:rsidR="00E6614B" w14:paraId="2BAF90F6" w14:textId="77777777" w:rsidTr="00996CA5">
        <w:trPr>
          <w:jc w:val="center"/>
        </w:trPr>
        <w:tc>
          <w:tcPr>
            <w:tcW w:w="2551" w:type="dxa"/>
            <w:shd w:val="clear" w:color="auto" w:fill="D9EAF7"/>
            <w:tcMar>
              <w:top w:w="80" w:type="dxa"/>
              <w:left w:w="80" w:type="dxa"/>
              <w:bottom w:w="80" w:type="dxa"/>
              <w:right w:w="80" w:type="dxa"/>
            </w:tcMar>
            <w:vAlign w:val="center"/>
          </w:tcPr>
          <w:p w14:paraId="16944E13" w14:textId="77777777" w:rsidR="00E6614B" w:rsidRDefault="00AD1AC0">
            <w:r>
              <w:rPr>
                <w:b/>
              </w:rPr>
              <w:t>Ponudnik</w:t>
            </w:r>
          </w:p>
        </w:tc>
        <w:tc>
          <w:tcPr>
            <w:tcW w:w="6904" w:type="dxa"/>
            <w:tcMar>
              <w:top w:w="80" w:type="dxa"/>
              <w:left w:w="80" w:type="dxa"/>
              <w:bottom w:w="80" w:type="dxa"/>
              <w:right w:w="80" w:type="dxa"/>
            </w:tcMar>
            <w:vAlign w:val="center"/>
          </w:tcPr>
          <w:p w14:paraId="5283F735" w14:textId="77777777" w:rsidR="00E6614B" w:rsidRDefault="00AD1AC0">
            <w:r>
              <w:t>____________________________________________________________</w:t>
            </w:r>
          </w:p>
        </w:tc>
      </w:tr>
    </w:tbl>
    <w:p w14:paraId="0958E5A4" w14:textId="77777777" w:rsidR="00E6614B" w:rsidRDefault="00E6614B">
      <w:pPr>
        <w:spacing w:after="40"/>
      </w:pPr>
    </w:p>
    <w:p w14:paraId="326E87DD" w14:textId="77777777" w:rsidR="00E6614B" w:rsidRDefault="00AD1AC0">
      <w:pPr>
        <w:spacing w:after="120"/>
      </w:pPr>
      <w:r>
        <w:rPr>
          <w:b/>
          <w:color w:val="1F4E79"/>
        </w:rPr>
        <w:t xml:space="preserve">OPOZORILO: </w:t>
      </w:r>
      <w:r>
        <w:t>Ta obrazec se naloži v sistem e-JN v razdelek Predračun in je namenjen javnemu odpiranju ponudb. Obrazec bo viden tudi drugim ponudnikom, zato ne sme vsebovati poslovnih skrivnosti, osebnih podatkov kontaktnih oseb, tajnih podatkov ali drugih podatkov, ki niso namenjeni javnemu odpiranju ponudb.</w:t>
      </w:r>
    </w:p>
    <w:p w14:paraId="555F0778" w14:textId="77777777" w:rsidR="00E6614B" w:rsidRDefault="00AD1AC0">
      <w:pPr>
        <w:spacing w:after="120"/>
      </w:pPr>
      <w:r>
        <w:t>Ponudnik v spodnjo tabelo vpiše ponudbene vrednosti samo za sklope, za katere oddaja ponudbo. Vrednosti morajo biti povzete iz OBR-2 – ponudbenega predračuna v Excelu in zaokrožene na dve decimalni mesti.</w:t>
      </w:r>
    </w:p>
    <w:p w14:paraId="39AE6CCC" w14:textId="77777777" w:rsidR="00E6614B" w:rsidRDefault="00AD1AC0">
      <w:pPr>
        <w:spacing w:after="40"/>
      </w:pPr>
      <w:r>
        <w:rPr>
          <w:b/>
        </w:rPr>
        <w:t>Ponudbo oddajamo (ustrezno označite):</w:t>
      </w:r>
    </w:p>
    <w:p w14:paraId="73909EA8" w14:textId="77777777" w:rsidR="00E6614B" w:rsidRDefault="00AD1AC0">
      <w:pPr>
        <w:spacing w:after="160"/>
      </w:pPr>
      <w:r>
        <w:t>☐ samostojno    ☐ s partnerji v skupni ponudbi    ☐ s podizvajalci    ☐ z uporabo zmogljivosti drugih subjektov</w:t>
      </w:r>
    </w:p>
    <w:tbl>
      <w:tblPr>
        <w:tblStyle w:val="TableGrid"/>
        <w:tblW w:w="9602" w:type="dxa"/>
        <w:jc w:val="center"/>
        <w:tblLayout w:type="fixed"/>
        <w:tblLook w:val="04A0" w:firstRow="1" w:lastRow="0" w:firstColumn="1" w:lastColumn="0" w:noHBand="0" w:noVBand="1"/>
      </w:tblPr>
      <w:tblGrid>
        <w:gridCol w:w="3384"/>
        <w:gridCol w:w="1404"/>
        <w:gridCol w:w="1691"/>
        <w:gridCol w:w="1614"/>
        <w:gridCol w:w="1509"/>
      </w:tblGrid>
      <w:tr w:rsidR="007E60A8" w14:paraId="7A6BFDF5" w14:textId="77777777" w:rsidTr="007E60A8">
        <w:trPr>
          <w:tblHeader/>
          <w:jc w:val="center"/>
        </w:trPr>
        <w:tc>
          <w:tcPr>
            <w:tcW w:w="3384" w:type="dxa"/>
            <w:shd w:val="clear" w:color="auto" w:fill="D9EAF7"/>
            <w:tcMar>
              <w:top w:w="60" w:type="dxa"/>
              <w:left w:w="60" w:type="dxa"/>
              <w:bottom w:w="60" w:type="dxa"/>
              <w:right w:w="60" w:type="dxa"/>
            </w:tcMar>
            <w:vAlign w:val="center"/>
          </w:tcPr>
          <w:p w14:paraId="01988761" w14:textId="77777777" w:rsidR="007E60A8" w:rsidRDefault="007E60A8">
            <w:pPr>
              <w:jc w:val="center"/>
            </w:pPr>
            <w:r>
              <w:rPr>
                <w:b/>
                <w:sz w:val="17"/>
              </w:rPr>
              <w:t>Naziv sklopa</w:t>
            </w:r>
          </w:p>
        </w:tc>
        <w:tc>
          <w:tcPr>
            <w:tcW w:w="1404" w:type="dxa"/>
            <w:shd w:val="clear" w:color="auto" w:fill="D9EAF7"/>
            <w:tcMar>
              <w:top w:w="60" w:type="dxa"/>
              <w:left w:w="60" w:type="dxa"/>
              <w:bottom w:w="60" w:type="dxa"/>
              <w:right w:w="60" w:type="dxa"/>
            </w:tcMar>
            <w:vAlign w:val="center"/>
          </w:tcPr>
          <w:p w14:paraId="538E41F2" w14:textId="77777777" w:rsidR="007E60A8" w:rsidRDefault="007E60A8">
            <w:pPr>
              <w:jc w:val="center"/>
            </w:pPr>
            <w:r>
              <w:rPr>
                <w:b/>
                <w:sz w:val="17"/>
              </w:rPr>
              <w:t>Ponudba oddana</w:t>
            </w:r>
            <w:r>
              <w:rPr>
                <w:b/>
                <w:sz w:val="17"/>
              </w:rPr>
              <w:br/>
              <w:t>DA/NE</w:t>
            </w:r>
          </w:p>
        </w:tc>
        <w:tc>
          <w:tcPr>
            <w:tcW w:w="1691" w:type="dxa"/>
            <w:shd w:val="clear" w:color="auto" w:fill="D9EAF7"/>
            <w:tcMar>
              <w:top w:w="60" w:type="dxa"/>
              <w:left w:w="60" w:type="dxa"/>
              <w:bottom w:w="60" w:type="dxa"/>
              <w:right w:w="60" w:type="dxa"/>
            </w:tcMar>
            <w:vAlign w:val="center"/>
          </w:tcPr>
          <w:p w14:paraId="1384B31D" w14:textId="77777777" w:rsidR="007E60A8" w:rsidRDefault="007E60A8">
            <w:pPr>
              <w:jc w:val="center"/>
            </w:pPr>
            <w:r>
              <w:rPr>
                <w:b/>
                <w:sz w:val="17"/>
              </w:rPr>
              <w:t>Ponudbena vrednost</w:t>
            </w:r>
            <w:r>
              <w:rPr>
                <w:b/>
                <w:sz w:val="17"/>
              </w:rPr>
              <w:br/>
              <w:t>brez DDV (EUR)</w:t>
            </w:r>
          </w:p>
        </w:tc>
        <w:tc>
          <w:tcPr>
            <w:tcW w:w="1614" w:type="dxa"/>
            <w:shd w:val="clear" w:color="auto" w:fill="D9EAF7"/>
            <w:tcMar>
              <w:top w:w="60" w:type="dxa"/>
              <w:left w:w="60" w:type="dxa"/>
              <w:bottom w:w="60" w:type="dxa"/>
              <w:right w:w="60" w:type="dxa"/>
            </w:tcMar>
            <w:vAlign w:val="center"/>
          </w:tcPr>
          <w:p w14:paraId="64D82870" w14:textId="77777777" w:rsidR="007E60A8" w:rsidRDefault="007E60A8">
            <w:pPr>
              <w:jc w:val="center"/>
            </w:pPr>
            <w:r>
              <w:rPr>
                <w:b/>
                <w:sz w:val="17"/>
              </w:rPr>
              <w:t>DDV (EUR)</w:t>
            </w:r>
          </w:p>
        </w:tc>
        <w:tc>
          <w:tcPr>
            <w:tcW w:w="1509" w:type="dxa"/>
            <w:shd w:val="clear" w:color="auto" w:fill="D9EAF7"/>
            <w:tcMar>
              <w:top w:w="60" w:type="dxa"/>
              <w:left w:w="60" w:type="dxa"/>
              <w:bottom w:w="60" w:type="dxa"/>
              <w:right w:w="60" w:type="dxa"/>
            </w:tcMar>
            <w:vAlign w:val="center"/>
          </w:tcPr>
          <w:p w14:paraId="539446C6" w14:textId="77777777" w:rsidR="007E60A8" w:rsidRDefault="007E60A8">
            <w:pPr>
              <w:jc w:val="center"/>
            </w:pPr>
            <w:r>
              <w:rPr>
                <w:b/>
                <w:sz w:val="17"/>
              </w:rPr>
              <w:t>Ponudbena vrednost</w:t>
            </w:r>
            <w:r>
              <w:rPr>
                <w:b/>
                <w:sz w:val="17"/>
              </w:rPr>
              <w:br/>
              <w:t>z DDV (EUR)</w:t>
            </w:r>
          </w:p>
        </w:tc>
      </w:tr>
      <w:tr w:rsidR="007E60A8" w14:paraId="0A846539" w14:textId="77777777" w:rsidTr="007E60A8">
        <w:trPr>
          <w:jc w:val="center"/>
        </w:trPr>
        <w:tc>
          <w:tcPr>
            <w:tcW w:w="3384" w:type="dxa"/>
            <w:tcMar>
              <w:top w:w="55" w:type="dxa"/>
              <w:left w:w="55" w:type="dxa"/>
              <w:bottom w:w="55" w:type="dxa"/>
              <w:right w:w="55" w:type="dxa"/>
            </w:tcMar>
          </w:tcPr>
          <w:p w14:paraId="75F2A4D4" w14:textId="07AB7C0D" w:rsidR="007E60A8" w:rsidRDefault="007E60A8" w:rsidP="007E60A8">
            <w:r w:rsidRPr="007F6C3E">
              <w:t>1.sklop: MLEKO IN MLEČNI IZDELKI</w:t>
            </w:r>
          </w:p>
        </w:tc>
        <w:tc>
          <w:tcPr>
            <w:tcW w:w="1404" w:type="dxa"/>
            <w:tcMar>
              <w:top w:w="55" w:type="dxa"/>
              <w:left w:w="55" w:type="dxa"/>
              <w:bottom w:w="55" w:type="dxa"/>
              <w:right w:w="55" w:type="dxa"/>
            </w:tcMar>
            <w:vAlign w:val="center"/>
          </w:tcPr>
          <w:p w14:paraId="78AA41C3" w14:textId="77777777" w:rsidR="007E60A8" w:rsidRDefault="007E60A8" w:rsidP="007E60A8">
            <w:pPr>
              <w:jc w:val="center"/>
            </w:pPr>
          </w:p>
        </w:tc>
        <w:tc>
          <w:tcPr>
            <w:tcW w:w="1691" w:type="dxa"/>
            <w:tcMar>
              <w:top w:w="55" w:type="dxa"/>
              <w:left w:w="55" w:type="dxa"/>
              <w:bottom w:w="55" w:type="dxa"/>
              <w:right w:w="55" w:type="dxa"/>
            </w:tcMar>
            <w:vAlign w:val="center"/>
          </w:tcPr>
          <w:p w14:paraId="36A9D3A5" w14:textId="77777777" w:rsidR="007E60A8" w:rsidRDefault="007E60A8" w:rsidP="007E60A8">
            <w:pPr>
              <w:jc w:val="right"/>
            </w:pPr>
          </w:p>
        </w:tc>
        <w:tc>
          <w:tcPr>
            <w:tcW w:w="1614" w:type="dxa"/>
            <w:tcMar>
              <w:top w:w="55" w:type="dxa"/>
              <w:left w:w="55" w:type="dxa"/>
              <w:bottom w:w="55" w:type="dxa"/>
              <w:right w:w="55" w:type="dxa"/>
            </w:tcMar>
            <w:vAlign w:val="center"/>
          </w:tcPr>
          <w:p w14:paraId="2C2939E2" w14:textId="77777777" w:rsidR="007E60A8" w:rsidRDefault="007E60A8" w:rsidP="007E60A8">
            <w:pPr>
              <w:jc w:val="right"/>
            </w:pPr>
          </w:p>
        </w:tc>
        <w:tc>
          <w:tcPr>
            <w:tcW w:w="1509" w:type="dxa"/>
            <w:tcMar>
              <w:top w:w="55" w:type="dxa"/>
              <w:left w:w="55" w:type="dxa"/>
              <w:bottom w:w="55" w:type="dxa"/>
              <w:right w:w="55" w:type="dxa"/>
            </w:tcMar>
            <w:vAlign w:val="center"/>
          </w:tcPr>
          <w:p w14:paraId="449E5DE1" w14:textId="77777777" w:rsidR="007E60A8" w:rsidRDefault="007E60A8" w:rsidP="007E60A8">
            <w:pPr>
              <w:jc w:val="right"/>
            </w:pPr>
          </w:p>
        </w:tc>
      </w:tr>
      <w:tr w:rsidR="007E60A8" w14:paraId="3609D309" w14:textId="77777777" w:rsidTr="007E60A8">
        <w:trPr>
          <w:jc w:val="center"/>
        </w:trPr>
        <w:tc>
          <w:tcPr>
            <w:tcW w:w="3384" w:type="dxa"/>
            <w:tcMar>
              <w:top w:w="55" w:type="dxa"/>
              <w:left w:w="55" w:type="dxa"/>
              <w:bottom w:w="55" w:type="dxa"/>
              <w:right w:w="55" w:type="dxa"/>
            </w:tcMar>
          </w:tcPr>
          <w:p w14:paraId="7219AB8C" w14:textId="58C2B1F9" w:rsidR="007E60A8" w:rsidRDefault="007E60A8" w:rsidP="007E60A8">
            <w:r w:rsidRPr="007F6C3E">
              <w:t>2.sklop: JOGURTI PROBIOTIČNI</w:t>
            </w:r>
          </w:p>
        </w:tc>
        <w:tc>
          <w:tcPr>
            <w:tcW w:w="1404" w:type="dxa"/>
            <w:tcMar>
              <w:top w:w="55" w:type="dxa"/>
              <w:left w:w="55" w:type="dxa"/>
              <w:bottom w:w="55" w:type="dxa"/>
              <w:right w:w="55" w:type="dxa"/>
            </w:tcMar>
            <w:vAlign w:val="center"/>
          </w:tcPr>
          <w:p w14:paraId="5DD71D48" w14:textId="77777777" w:rsidR="007E60A8" w:rsidRDefault="007E60A8" w:rsidP="007E60A8">
            <w:pPr>
              <w:jc w:val="center"/>
            </w:pPr>
          </w:p>
        </w:tc>
        <w:tc>
          <w:tcPr>
            <w:tcW w:w="1691" w:type="dxa"/>
            <w:tcMar>
              <w:top w:w="55" w:type="dxa"/>
              <w:left w:w="55" w:type="dxa"/>
              <w:bottom w:w="55" w:type="dxa"/>
              <w:right w:w="55" w:type="dxa"/>
            </w:tcMar>
            <w:vAlign w:val="center"/>
          </w:tcPr>
          <w:p w14:paraId="208B4413" w14:textId="77777777" w:rsidR="007E60A8" w:rsidRDefault="007E60A8" w:rsidP="007E60A8">
            <w:pPr>
              <w:jc w:val="right"/>
            </w:pPr>
          </w:p>
        </w:tc>
        <w:tc>
          <w:tcPr>
            <w:tcW w:w="1614" w:type="dxa"/>
            <w:tcMar>
              <w:top w:w="55" w:type="dxa"/>
              <w:left w:w="55" w:type="dxa"/>
              <w:bottom w:w="55" w:type="dxa"/>
              <w:right w:w="55" w:type="dxa"/>
            </w:tcMar>
            <w:vAlign w:val="center"/>
          </w:tcPr>
          <w:p w14:paraId="19BF5C7B" w14:textId="77777777" w:rsidR="007E60A8" w:rsidRDefault="007E60A8" w:rsidP="007E60A8">
            <w:pPr>
              <w:jc w:val="right"/>
            </w:pPr>
          </w:p>
        </w:tc>
        <w:tc>
          <w:tcPr>
            <w:tcW w:w="1509" w:type="dxa"/>
            <w:tcMar>
              <w:top w:w="55" w:type="dxa"/>
              <w:left w:w="55" w:type="dxa"/>
              <w:bottom w:w="55" w:type="dxa"/>
              <w:right w:w="55" w:type="dxa"/>
            </w:tcMar>
            <w:vAlign w:val="center"/>
          </w:tcPr>
          <w:p w14:paraId="5D4B8A69" w14:textId="77777777" w:rsidR="007E60A8" w:rsidRDefault="007E60A8" w:rsidP="007E60A8">
            <w:pPr>
              <w:jc w:val="right"/>
            </w:pPr>
          </w:p>
        </w:tc>
      </w:tr>
      <w:tr w:rsidR="007E60A8" w14:paraId="7B9DE251" w14:textId="77777777" w:rsidTr="007E60A8">
        <w:trPr>
          <w:jc w:val="center"/>
        </w:trPr>
        <w:tc>
          <w:tcPr>
            <w:tcW w:w="3384" w:type="dxa"/>
            <w:tcMar>
              <w:top w:w="55" w:type="dxa"/>
              <w:left w:w="55" w:type="dxa"/>
              <w:bottom w:w="55" w:type="dxa"/>
              <w:right w:w="55" w:type="dxa"/>
            </w:tcMar>
          </w:tcPr>
          <w:p w14:paraId="229A6044" w14:textId="40328096" w:rsidR="007E60A8" w:rsidRDefault="007E60A8" w:rsidP="007E60A8">
            <w:r w:rsidRPr="007F6C3E">
              <w:t>3.sklop: SMETANA; SKUTA; MASLO; SIRI...</w:t>
            </w:r>
          </w:p>
        </w:tc>
        <w:tc>
          <w:tcPr>
            <w:tcW w:w="1404" w:type="dxa"/>
            <w:tcMar>
              <w:top w:w="55" w:type="dxa"/>
              <w:left w:w="55" w:type="dxa"/>
              <w:bottom w:w="55" w:type="dxa"/>
              <w:right w:w="55" w:type="dxa"/>
            </w:tcMar>
            <w:vAlign w:val="center"/>
          </w:tcPr>
          <w:p w14:paraId="176BCCB9" w14:textId="77777777" w:rsidR="007E60A8" w:rsidRDefault="007E60A8" w:rsidP="007E60A8">
            <w:pPr>
              <w:jc w:val="center"/>
            </w:pPr>
          </w:p>
        </w:tc>
        <w:tc>
          <w:tcPr>
            <w:tcW w:w="1691" w:type="dxa"/>
            <w:tcMar>
              <w:top w:w="55" w:type="dxa"/>
              <w:left w:w="55" w:type="dxa"/>
              <w:bottom w:w="55" w:type="dxa"/>
              <w:right w:w="55" w:type="dxa"/>
            </w:tcMar>
            <w:vAlign w:val="center"/>
          </w:tcPr>
          <w:p w14:paraId="1D999BA4" w14:textId="77777777" w:rsidR="007E60A8" w:rsidRDefault="007E60A8" w:rsidP="007E60A8">
            <w:pPr>
              <w:jc w:val="right"/>
            </w:pPr>
          </w:p>
        </w:tc>
        <w:tc>
          <w:tcPr>
            <w:tcW w:w="1614" w:type="dxa"/>
            <w:tcMar>
              <w:top w:w="55" w:type="dxa"/>
              <w:left w:w="55" w:type="dxa"/>
              <w:bottom w:w="55" w:type="dxa"/>
              <w:right w:w="55" w:type="dxa"/>
            </w:tcMar>
            <w:vAlign w:val="center"/>
          </w:tcPr>
          <w:p w14:paraId="28F4B287" w14:textId="77777777" w:rsidR="007E60A8" w:rsidRDefault="007E60A8" w:rsidP="007E60A8">
            <w:pPr>
              <w:jc w:val="right"/>
            </w:pPr>
          </w:p>
        </w:tc>
        <w:tc>
          <w:tcPr>
            <w:tcW w:w="1509" w:type="dxa"/>
            <w:tcMar>
              <w:top w:w="55" w:type="dxa"/>
              <w:left w:w="55" w:type="dxa"/>
              <w:bottom w:w="55" w:type="dxa"/>
              <w:right w:w="55" w:type="dxa"/>
            </w:tcMar>
            <w:vAlign w:val="center"/>
          </w:tcPr>
          <w:p w14:paraId="4E71B79D" w14:textId="77777777" w:rsidR="007E60A8" w:rsidRDefault="007E60A8" w:rsidP="007E60A8">
            <w:pPr>
              <w:jc w:val="right"/>
            </w:pPr>
          </w:p>
        </w:tc>
      </w:tr>
      <w:tr w:rsidR="007E60A8" w14:paraId="42A24589" w14:textId="77777777" w:rsidTr="007E60A8">
        <w:trPr>
          <w:jc w:val="center"/>
        </w:trPr>
        <w:tc>
          <w:tcPr>
            <w:tcW w:w="3384" w:type="dxa"/>
            <w:tcMar>
              <w:top w:w="55" w:type="dxa"/>
              <w:left w:w="55" w:type="dxa"/>
              <w:bottom w:w="55" w:type="dxa"/>
              <w:right w:w="55" w:type="dxa"/>
            </w:tcMar>
          </w:tcPr>
          <w:p w14:paraId="67E22258" w14:textId="6C7BE03E" w:rsidR="007E60A8" w:rsidRDefault="007E60A8" w:rsidP="007E60A8">
            <w:r w:rsidRPr="007F6C3E">
              <w:t>4. sklop: SLADOLEDI</w:t>
            </w:r>
          </w:p>
        </w:tc>
        <w:tc>
          <w:tcPr>
            <w:tcW w:w="1404" w:type="dxa"/>
            <w:tcMar>
              <w:top w:w="55" w:type="dxa"/>
              <w:left w:w="55" w:type="dxa"/>
              <w:bottom w:w="55" w:type="dxa"/>
              <w:right w:w="55" w:type="dxa"/>
            </w:tcMar>
            <w:vAlign w:val="center"/>
          </w:tcPr>
          <w:p w14:paraId="694C787C" w14:textId="77777777" w:rsidR="007E60A8" w:rsidRDefault="007E60A8" w:rsidP="007E60A8">
            <w:pPr>
              <w:jc w:val="center"/>
            </w:pPr>
          </w:p>
        </w:tc>
        <w:tc>
          <w:tcPr>
            <w:tcW w:w="1691" w:type="dxa"/>
            <w:tcMar>
              <w:top w:w="55" w:type="dxa"/>
              <w:left w:w="55" w:type="dxa"/>
              <w:bottom w:w="55" w:type="dxa"/>
              <w:right w:w="55" w:type="dxa"/>
            </w:tcMar>
            <w:vAlign w:val="center"/>
          </w:tcPr>
          <w:p w14:paraId="35B72A2E" w14:textId="77777777" w:rsidR="007E60A8" w:rsidRDefault="007E60A8" w:rsidP="007E60A8">
            <w:pPr>
              <w:jc w:val="right"/>
            </w:pPr>
          </w:p>
        </w:tc>
        <w:tc>
          <w:tcPr>
            <w:tcW w:w="1614" w:type="dxa"/>
            <w:tcMar>
              <w:top w:w="55" w:type="dxa"/>
              <w:left w:w="55" w:type="dxa"/>
              <w:bottom w:w="55" w:type="dxa"/>
              <w:right w:w="55" w:type="dxa"/>
            </w:tcMar>
            <w:vAlign w:val="center"/>
          </w:tcPr>
          <w:p w14:paraId="4ED9E739" w14:textId="77777777" w:rsidR="007E60A8" w:rsidRDefault="007E60A8" w:rsidP="007E60A8">
            <w:pPr>
              <w:jc w:val="right"/>
            </w:pPr>
          </w:p>
        </w:tc>
        <w:tc>
          <w:tcPr>
            <w:tcW w:w="1509" w:type="dxa"/>
            <w:tcMar>
              <w:top w:w="55" w:type="dxa"/>
              <w:left w:w="55" w:type="dxa"/>
              <w:bottom w:w="55" w:type="dxa"/>
              <w:right w:w="55" w:type="dxa"/>
            </w:tcMar>
            <w:vAlign w:val="center"/>
          </w:tcPr>
          <w:p w14:paraId="18885E9C" w14:textId="77777777" w:rsidR="007E60A8" w:rsidRDefault="007E60A8" w:rsidP="007E60A8">
            <w:pPr>
              <w:jc w:val="right"/>
            </w:pPr>
          </w:p>
        </w:tc>
      </w:tr>
      <w:tr w:rsidR="007E60A8" w14:paraId="20EBE7D3" w14:textId="77777777" w:rsidTr="007E60A8">
        <w:trPr>
          <w:jc w:val="center"/>
        </w:trPr>
        <w:tc>
          <w:tcPr>
            <w:tcW w:w="3384" w:type="dxa"/>
            <w:tcMar>
              <w:top w:w="55" w:type="dxa"/>
              <w:left w:w="55" w:type="dxa"/>
              <w:bottom w:w="55" w:type="dxa"/>
              <w:right w:w="55" w:type="dxa"/>
            </w:tcMar>
          </w:tcPr>
          <w:p w14:paraId="667EB17E" w14:textId="67569DFC" w:rsidR="007E60A8" w:rsidRDefault="007E60A8" w:rsidP="007E60A8">
            <w:r w:rsidRPr="007F6C3E">
              <w:t>5.sklop: SVEŽE MESO, MESNI IZDELKI</w:t>
            </w:r>
          </w:p>
        </w:tc>
        <w:tc>
          <w:tcPr>
            <w:tcW w:w="1404" w:type="dxa"/>
            <w:tcMar>
              <w:top w:w="55" w:type="dxa"/>
              <w:left w:w="55" w:type="dxa"/>
              <w:bottom w:w="55" w:type="dxa"/>
              <w:right w:w="55" w:type="dxa"/>
            </w:tcMar>
            <w:vAlign w:val="center"/>
          </w:tcPr>
          <w:p w14:paraId="256C0F82" w14:textId="77777777" w:rsidR="007E60A8" w:rsidRDefault="007E60A8" w:rsidP="007E60A8">
            <w:pPr>
              <w:jc w:val="center"/>
            </w:pPr>
          </w:p>
        </w:tc>
        <w:tc>
          <w:tcPr>
            <w:tcW w:w="1691" w:type="dxa"/>
            <w:tcMar>
              <w:top w:w="55" w:type="dxa"/>
              <w:left w:w="55" w:type="dxa"/>
              <w:bottom w:w="55" w:type="dxa"/>
              <w:right w:w="55" w:type="dxa"/>
            </w:tcMar>
            <w:vAlign w:val="center"/>
          </w:tcPr>
          <w:p w14:paraId="3D9BB4CF" w14:textId="77777777" w:rsidR="007E60A8" w:rsidRDefault="007E60A8" w:rsidP="007E60A8">
            <w:pPr>
              <w:jc w:val="right"/>
            </w:pPr>
          </w:p>
        </w:tc>
        <w:tc>
          <w:tcPr>
            <w:tcW w:w="1614" w:type="dxa"/>
            <w:tcMar>
              <w:top w:w="55" w:type="dxa"/>
              <w:left w:w="55" w:type="dxa"/>
              <w:bottom w:w="55" w:type="dxa"/>
              <w:right w:w="55" w:type="dxa"/>
            </w:tcMar>
            <w:vAlign w:val="center"/>
          </w:tcPr>
          <w:p w14:paraId="19744716" w14:textId="77777777" w:rsidR="007E60A8" w:rsidRDefault="007E60A8" w:rsidP="007E60A8">
            <w:pPr>
              <w:jc w:val="right"/>
            </w:pPr>
          </w:p>
        </w:tc>
        <w:tc>
          <w:tcPr>
            <w:tcW w:w="1509" w:type="dxa"/>
            <w:tcMar>
              <w:top w:w="55" w:type="dxa"/>
              <w:left w:w="55" w:type="dxa"/>
              <w:bottom w:w="55" w:type="dxa"/>
              <w:right w:w="55" w:type="dxa"/>
            </w:tcMar>
            <w:vAlign w:val="center"/>
          </w:tcPr>
          <w:p w14:paraId="1CD7E153" w14:textId="77777777" w:rsidR="007E60A8" w:rsidRDefault="007E60A8" w:rsidP="007E60A8">
            <w:pPr>
              <w:jc w:val="right"/>
            </w:pPr>
          </w:p>
        </w:tc>
      </w:tr>
      <w:tr w:rsidR="007E60A8" w14:paraId="16FC223C" w14:textId="77777777" w:rsidTr="007E60A8">
        <w:trPr>
          <w:jc w:val="center"/>
        </w:trPr>
        <w:tc>
          <w:tcPr>
            <w:tcW w:w="3384" w:type="dxa"/>
            <w:tcMar>
              <w:top w:w="55" w:type="dxa"/>
              <w:left w:w="55" w:type="dxa"/>
              <w:bottom w:w="55" w:type="dxa"/>
              <w:right w:w="55" w:type="dxa"/>
            </w:tcMar>
          </w:tcPr>
          <w:p w14:paraId="6B657DC9" w14:textId="00F7C94F" w:rsidR="007E60A8" w:rsidRDefault="007E60A8" w:rsidP="007E60A8">
            <w:r w:rsidRPr="007F6C3E">
              <w:t>7.sklop: ZAMRZNJENE RIBE</w:t>
            </w:r>
          </w:p>
        </w:tc>
        <w:tc>
          <w:tcPr>
            <w:tcW w:w="1404" w:type="dxa"/>
            <w:tcMar>
              <w:top w:w="55" w:type="dxa"/>
              <w:left w:w="55" w:type="dxa"/>
              <w:bottom w:w="55" w:type="dxa"/>
              <w:right w:w="55" w:type="dxa"/>
            </w:tcMar>
            <w:vAlign w:val="center"/>
          </w:tcPr>
          <w:p w14:paraId="2F977A36" w14:textId="77777777" w:rsidR="007E60A8" w:rsidRDefault="007E60A8" w:rsidP="007E60A8">
            <w:pPr>
              <w:jc w:val="center"/>
            </w:pPr>
          </w:p>
        </w:tc>
        <w:tc>
          <w:tcPr>
            <w:tcW w:w="1691" w:type="dxa"/>
            <w:tcMar>
              <w:top w:w="55" w:type="dxa"/>
              <w:left w:w="55" w:type="dxa"/>
              <w:bottom w:w="55" w:type="dxa"/>
              <w:right w:w="55" w:type="dxa"/>
            </w:tcMar>
            <w:vAlign w:val="center"/>
          </w:tcPr>
          <w:p w14:paraId="61383C90" w14:textId="77777777" w:rsidR="007E60A8" w:rsidRDefault="007E60A8" w:rsidP="007E60A8">
            <w:pPr>
              <w:jc w:val="right"/>
            </w:pPr>
          </w:p>
        </w:tc>
        <w:tc>
          <w:tcPr>
            <w:tcW w:w="1614" w:type="dxa"/>
            <w:tcMar>
              <w:top w:w="55" w:type="dxa"/>
              <w:left w:w="55" w:type="dxa"/>
              <w:bottom w:w="55" w:type="dxa"/>
              <w:right w:w="55" w:type="dxa"/>
            </w:tcMar>
            <w:vAlign w:val="center"/>
          </w:tcPr>
          <w:p w14:paraId="45783D13" w14:textId="77777777" w:rsidR="007E60A8" w:rsidRDefault="007E60A8" w:rsidP="007E60A8">
            <w:pPr>
              <w:jc w:val="right"/>
            </w:pPr>
          </w:p>
        </w:tc>
        <w:tc>
          <w:tcPr>
            <w:tcW w:w="1509" w:type="dxa"/>
            <w:tcMar>
              <w:top w:w="55" w:type="dxa"/>
              <w:left w:w="55" w:type="dxa"/>
              <w:bottom w:w="55" w:type="dxa"/>
              <w:right w:w="55" w:type="dxa"/>
            </w:tcMar>
            <w:vAlign w:val="center"/>
          </w:tcPr>
          <w:p w14:paraId="30CBD6CC" w14:textId="77777777" w:rsidR="007E60A8" w:rsidRDefault="007E60A8" w:rsidP="007E60A8">
            <w:pPr>
              <w:jc w:val="right"/>
            </w:pPr>
          </w:p>
        </w:tc>
      </w:tr>
      <w:tr w:rsidR="007E60A8" w14:paraId="3EC30843" w14:textId="77777777" w:rsidTr="007E60A8">
        <w:trPr>
          <w:jc w:val="center"/>
        </w:trPr>
        <w:tc>
          <w:tcPr>
            <w:tcW w:w="3384" w:type="dxa"/>
            <w:tcMar>
              <w:top w:w="55" w:type="dxa"/>
              <w:left w:w="55" w:type="dxa"/>
              <w:bottom w:w="55" w:type="dxa"/>
              <w:right w:w="55" w:type="dxa"/>
            </w:tcMar>
          </w:tcPr>
          <w:p w14:paraId="39C248EE" w14:textId="3CF2795F" w:rsidR="007E60A8" w:rsidRDefault="007E60A8" w:rsidP="007E60A8">
            <w:r w:rsidRPr="007F6C3E">
              <w:t>8.sklop: KONZERVIRANI RIBJI IZDELKI</w:t>
            </w:r>
          </w:p>
        </w:tc>
        <w:tc>
          <w:tcPr>
            <w:tcW w:w="1404" w:type="dxa"/>
            <w:tcMar>
              <w:top w:w="55" w:type="dxa"/>
              <w:left w:w="55" w:type="dxa"/>
              <w:bottom w:w="55" w:type="dxa"/>
              <w:right w:w="55" w:type="dxa"/>
            </w:tcMar>
            <w:vAlign w:val="center"/>
          </w:tcPr>
          <w:p w14:paraId="6D74A075" w14:textId="77777777" w:rsidR="007E60A8" w:rsidRDefault="007E60A8" w:rsidP="007E60A8">
            <w:pPr>
              <w:jc w:val="center"/>
            </w:pPr>
          </w:p>
        </w:tc>
        <w:tc>
          <w:tcPr>
            <w:tcW w:w="1691" w:type="dxa"/>
            <w:tcMar>
              <w:top w:w="55" w:type="dxa"/>
              <w:left w:w="55" w:type="dxa"/>
              <w:bottom w:w="55" w:type="dxa"/>
              <w:right w:w="55" w:type="dxa"/>
            </w:tcMar>
            <w:vAlign w:val="center"/>
          </w:tcPr>
          <w:p w14:paraId="2E3CAC14" w14:textId="77777777" w:rsidR="007E60A8" w:rsidRDefault="007E60A8" w:rsidP="007E60A8">
            <w:pPr>
              <w:jc w:val="right"/>
            </w:pPr>
          </w:p>
        </w:tc>
        <w:tc>
          <w:tcPr>
            <w:tcW w:w="1614" w:type="dxa"/>
            <w:tcMar>
              <w:top w:w="55" w:type="dxa"/>
              <w:left w:w="55" w:type="dxa"/>
              <w:bottom w:w="55" w:type="dxa"/>
              <w:right w:w="55" w:type="dxa"/>
            </w:tcMar>
            <w:vAlign w:val="center"/>
          </w:tcPr>
          <w:p w14:paraId="68A2539B" w14:textId="77777777" w:rsidR="007E60A8" w:rsidRDefault="007E60A8" w:rsidP="007E60A8">
            <w:pPr>
              <w:jc w:val="right"/>
            </w:pPr>
          </w:p>
        </w:tc>
        <w:tc>
          <w:tcPr>
            <w:tcW w:w="1509" w:type="dxa"/>
            <w:tcMar>
              <w:top w:w="55" w:type="dxa"/>
              <w:left w:w="55" w:type="dxa"/>
              <w:bottom w:w="55" w:type="dxa"/>
              <w:right w:w="55" w:type="dxa"/>
            </w:tcMar>
            <w:vAlign w:val="center"/>
          </w:tcPr>
          <w:p w14:paraId="366E4111" w14:textId="77777777" w:rsidR="007E60A8" w:rsidRDefault="007E60A8" w:rsidP="007E60A8">
            <w:pPr>
              <w:jc w:val="right"/>
            </w:pPr>
          </w:p>
        </w:tc>
      </w:tr>
      <w:tr w:rsidR="007E60A8" w14:paraId="486D5B3E" w14:textId="77777777" w:rsidTr="007E60A8">
        <w:trPr>
          <w:jc w:val="center"/>
        </w:trPr>
        <w:tc>
          <w:tcPr>
            <w:tcW w:w="3384" w:type="dxa"/>
            <w:tcMar>
              <w:top w:w="55" w:type="dxa"/>
              <w:left w:w="55" w:type="dxa"/>
              <w:bottom w:w="55" w:type="dxa"/>
              <w:right w:w="55" w:type="dxa"/>
            </w:tcMar>
          </w:tcPr>
          <w:p w14:paraId="1168D35D" w14:textId="3D2708A8" w:rsidR="007E60A8" w:rsidRDefault="007E60A8" w:rsidP="007E60A8">
            <w:r w:rsidRPr="007F6C3E">
              <w:t>9.sklop: OLJA</w:t>
            </w:r>
          </w:p>
        </w:tc>
        <w:tc>
          <w:tcPr>
            <w:tcW w:w="1404" w:type="dxa"/>
            <w:tcMar>
              <w:top w:w="55" w:type="dxa"/>
              <w:left w:w="55" w:type="dxa"/>
              <w:bottom w:w="55" w:type="dxa"/>
              <w:right w:w="55" w:type="dxa"/>
            </w:tcMar>
            <w:vAlign w:val="center"/>
          </w:tcPr>
          <w:p w14:paraId="7D8158DE" w14:textId="77777777" w:rsidR="007E60A8" w:rsidRDefault="007E60A8" w:rsidP="007E60A8">
            <w:pPr>
              <w:jc w:val="center"/>
            </w:pPr>
          </w:p>
        </w:tc>
        <w:tc>
          <w:tcPr>
            <w:tcW w:w="1691" w:type="dxa"/>
            <w:tcMar>
              <w:top w:w="55" w:type="dxa"/>
              <w:left w:w="55" w:type="dxa"/>
              <w:bottom w:w="55" w:type="dxa"/>
              <w:right w:w="55" w:type="dxa"/>
            </w:tcMar>
            <w:vAlign w:val="center"/>
          </w:tcPr>
          <w:p w14:paraId="663B44CB" w14:textId="77777777" w:rsidR="007E60A8" w:rsidRDefault="007E60A8" w:rsidP="007E60A8">
            <w:pPr>
              <w:jc w:val="right"/>
            </w:pPr>
          </w:p>
        </w:tc>
        <w:tc>
          <w:tcPr>
            <w:tcW w:w="1614" w:type="dxa"/>
            <w:tcMar>
              <w:top w:w="55" w:type="dxa"/>
              <w:left w:w="55" w:type="dxa"/>
              <w:bottom w:w="55" w:type="dxa"/>
              <w:right w:w="55" w:type="dxa"/>
            </w:tcMar>
            <w:vAlign w:val="center"/>
          </w:tcPr>
          <w:p w14:paraId="0ACAFB3D" w14:textId="77777777" w:rsidR="007E60A8" w:rsidRDefault="007E60A8" w:rsidP="007E60A8">
            <w:pPr>
              <w:jc w:val="right"/>
            </w:pPr>
          </w:p>
        </w:tc>
        <w:tc>
          <w:tcPr>
            <w:tcW w:w="1509" w:type="dxa"/>
            <w:tcMar>
              <w:top w:w="55" w:type="dxa"/>
              <w:left w:w="55" w:type="dxa"/>
              <w:bottom w:w="55" w:type="dxa"/>
              <w:right w:w="55" w:type="dxa"/>
            </w:tcMar>
            <w:vAlign w:val="center"/>
          </w:tcPr>
          <w:p w14:paraId="2814FE52" w14:textId="77777777" w:rsidR="007E60A8" w:rsidRDefault="007E60A8" w:rsidP="007E60A8">
            <w:pPr>
              <w:jc w:val="right"/>
            </w:pPr>
          </w:p>
        </w:tc>
      </w:tr>
      <w:tr w:rsidR="007E60A8" w14:paraId="5C46951E" w14:textId="77777777" w:rsidTr="007E60A8">
        <w:trPr>
          <w:jc w:val="center"/>
        </w:trPr>
        <w:tc>
          <w:tcPr>
            <w:tcW w:w="3384" w:type="dxa"/>
            <w:tcMar>
              <w:top w:w="55" w:type="dxa"/>
              <w:left w:w="55" w:type="dxa"/>
              <w:bottom w:w="55" w:type="dxa"/>
              <w:right w:w="55" w:type="dxa"/>
            </w:tcMar>
          </w:tcPr>
          <w:p w14:paraId="3A07EE47" w14:textId="1D83DD7D" w:rsidR="007E60A8" w:rsidRDefault="007E60A8" w:rsidP="007E60A8">
            <w:r w:rsidRPr="007F6C3E">
              <w:t>10.sklop: MAJONEZA</w:t>
            </w:r>
          </w:p>
        </w:tc>
        <w:tc>
          <w:tcPr>
            <w:tcW w:w="1404" w:type="dxa"/>
            <w:tcMar>
              <w:top w:w="55" w:type="dxa"/>
              <w:left w:w="55" w:type="dxa"/>
              <w:bottom w:w="55" w:type="dxa"/>
              <w:right w:w="55" w:type="dxa"/>
            </w:tcMar>
            <w:vAlign w:val="center"/>
          </w:tcPr>
          <w:p w14:paraId="5D4CECD0" w14:textId="77777777" w:rsidR="007E60A8" w:rsidRDefault="007E60A8" w:rsidP="007E60A8">
            <w:pPr>
              <w:jc w:val="center"/>
            </w:pPr>
          </w:p>
        </w:tc>
        <w:tc>
          <w:tcPr>
            <w:tcW w:w="1691" w:type="dxa"/>
            <w:tcMar>
              <w:top w:w="55" w:type="dxa"/>
              <w:left w:w="55" w:type="dxa"/>
              <w:bottom w:w="55" w:type="dxa"/>
              <w:right w:w="55" w:type="dxa"/>
            </w:tcMar>
            <w:vAlign w:val="center"/>
          </w:tcPr>
          <w:p w14:paraId="6B25CB4A" w14:textId="77777777" w:rsidR="007E60A8" w:rsidRDefault="007E60A8" w:rsidP="007E60A8">
            <w:pPr>
              <w:jc w:val="right"/>
            </w:pPr>
          </w:p>
        </w:tc>
        <w:tc>
          <w:tcPr>
            <w:tcW w:w="1614" w:type="dxa"/>
            <w:tcMar>
              <w:top w:w="55" w:type="dxa"/>
              <w:left w:w="55" w:type="dxa"/>
              <w:bottom w:w="55" w:type="dxa"/>
              <w:right w:w="55" w:type="dxa"/>
            </w:tcMar>
            <w:vAlign w:val="center"/>
          </w:tcPr>
          <w:p w14:paraId="23F4CD05" w14:textId="77777777" w:rsidR="007E60A8" w:rsidRDefault="007E60A8" w:rsidP="007E60A8">
            <w:pPr>
              <w:jc w:val="right"/>
            </w:pPr>
          </w:p>
        </w:tc>
        <w:tc>
          <w:tcPr>
            <w:tcW w:w="1509" w:type="dxa"/>
            <w:tcMar>
              <w:top w:w="55" w:type="dxa"/>
              <w:left w:w="55" w:type="dxa"/>
              <w:bottom w:w="55" w:type="dxa"/>
              <w:right w:w="55" w:type="dxa"/>
            </w:tcMar>
            <w:vAlign w:val="center"/>
          </w:tcPr>
          <w:p w14:paraId="016A0B77" w14:textId="77777777" w:rsidR="007E60A8" w:rsidRDefault="007E60A8" w:rsidP="007E60A8">
            <w:pPr>
              <w:jc w:val="right"/>
            </w:pPr>
          </w:p>
        </w:tc>
      </w:tr>
      <w:tr w:rsidR="007E60A8" w14:paraId="482E102D" w14:textId="77777777" w:rsidTr="007E60A8">
        <w:trPr>
          <w:jc w:val="center"/>
        </w:trPr>
        <w:tc>
          <w:tcPr>
            <w:tcW w:w="3384" w:type="dxa"/>
            <w:tcMar>
              <w:top w:w="55" w:type="dxa"/>
              <w:left w:w="55" w:type="dxa"/>
              <w:bottom w:w="55" w:type="dxa"/>
              <w:right w:w="55" w:type="dxa"/>
            </w:tcMar>
          </w:tcPr>
          <w:p w14:paraId="3FACD0E1" w14:textId="66D4D0AF" w:rsidR="007E60A8" w:rsidRDefault="007E60A8" w:rsidP="007E60A8">
            <w:r w:rsidRPr="007F6C3E">
              <w:t>11.sklop: ZELENJAVA - IZVENSEZONSKO</w:t>
            </w:r>
          </w:p>
        </w:tc>
        <w:tc>
          <w:tcPr>
            <w:tcW w:w="1404" w:type="dxa"/>
            <w:tcMar>
              <w:top w:w="55" w:type="dxa"/>
              <w:left w:w="55" w:type="dxa"/>
              <w:bottom w:w="55" w:type="dxa"/>
              <w:right w:w="55" w:type="dxa"/>
            </w:tcMar>
            <w:vAlign w:val="center"/>
          </w:tcPr>
          <w:p w14:paraId="63D62AA4" w14:textId="77777777" w:rsidR="007E60A8" w:rsidRDefault="007E60A8" w:rsidP="007E60A8">
            <w:pPr>
              <w:jc w:val="center"/>
            </w:pPr>
          </w:p>
        </w:tc>
        <w:tc>
          <w:tcPr>
            <w:tcW w:w="1691" w:type="dxa"/>
            <w:tcMar>
              <w:top w:w="55" w:type="dxa"/>
              <w:left w:w="55" w:type="dxa"/>
              <w:bottom w:w="55" w:type="dxa"/>
              <w:right w:w="55" w:type="dxa"/>
            </w:tcMar>
            <w:vAlign w:val="center"/>
          </w:tcPr>
          <w:p w14:paraId="2A2ECCCA" w14:textId="77777777" w:rsidR="007E60A8" w:rsidRDefault="007E60A8" w:rsidP="007E60A8">
            <w:pPr>
              <w:jc w:val="right"/>
            </w:pPr>
          </w:p>
        </w:tc>
        <w:tc>
          <w:tcPr>
            <w:tcW w:w="1614" w:type="dxa"/>
            <w:tcMar>
              <w:top w:w="55" w:type="dxa"/>
              <w:left w:w="55" w:type="dxa"/>
              <w:bottom w:w="55" w:type="dxa"/>
              <w:right w:w="55" w:type="dxa"/>
            </w:tcMar>
            <w:vAlign w:val="center"/>
          </w:tcPr>
          <w:p w14:paraId="60733AD8" w14:textId="77777777" w:rsidR="007E60A8" w:rsidRDefault="007E60A8" w:rsidP="007E60A8">
            <w:pPr>
              <w:jc w:val="right"/>
            </w:pPr>
          </w:p>
        </w:tc>
        <w:tc>
          <w:tcPr>
            <w:tcW w:w="1509" w:type="dxa"/>
            <w:tcMar>
              <w:top w:w="55" w:type="dxa"/>
              <w:left w:w="55" w:type="dxa"/>
              <w:bottom w:w="55" w:type="dxa"/>
              <w:right w:w="55" w:type="dxa"/>
            </w:tcMar>
            <w:vAlign w:val="center"/>
          </w:tcPr>
          <w:p w14:paraId="3FA56C07" w14:textId="77777777" w:rsidR="007E60A8" w:rsidRDefault="007E60A8" w:rsidP="007E60A8">
            <w:pPr>
              <w:jc w:val="right"/>
            </w:pPr>
          </w:p>
        </w:tc>
      </w:tr>
      <w:tr w:rsidR="007E60A8" w14:paraId="28C077B4" w14:textId="77777777" w:rsidTr="007E60A8">
        <w:trPr>
          <w:jc w:val="center"/>
        </w:trPr>
        <w:tc>
          <w:tcPr>
            <w:tcW w:w="3384" w:type="dxa"/>
            <w:tcMar>
              <w:top w:w="55" w:type="dxa"/>
              <w:left w:w="55" w:type="dxa"/>
              <w:bottom w:w="55" w:type="dxa"/>
              <w:right w:w="55" w:type="dxa"/>
            </w:tcMar>
          </w:tcPr>
          <w:p w14:paraId="75B76263" w14:textId="0D56C655" w:rsidR="007E60A8" w:rsidRDefault="007E60A8" w:rsidP="007E60A8">
            <w:r w:rsidRPr="007F6C3E">
              <w:t>12.sklop: GOBE</w:t>
            </w:r>
          </w:p>
        </w:tc>
        <w:tc>
          <w:tcPr>
            <w:tcW w:w="1404" w:type="dxa"/>
            <w:tcMar>
              <w:top w:w="55" w:type="dxa"/>
              <w:left w:w="55" w:type="dxa"/>
              <w:bottom w:w="55" w:type="dxa"/>
              <w:right w:w="55" w:type="dxa"/>
            </w:tcMar>
            <w:vAlign w:val="center"/>
          </w:tcPr>
          <w:p w14:paraId="1746563F" w14:textId="77777777" w:rsidR="007E60A8" w:rsidRDefault="007E60A8" w:rsidP="007E60A8">
            <w:pPr>
              <w:jc w:val="center"/>
            </w:pPr>
          </w:p>
        </w:tc>
        <w:tc>
          <w:tcPr>
            <w:tcW w:w="1691" w:type="dxa"/>
            <w:tcMar>
              <w:top w:w="55" w:type="dxa"/>
              <w:left w:w="55" w:type="dxa"/>
              <w:bottom w:w="55" w:type="dxa"/>
              <w:right w:w="55" w:type="dxa"/>
            </w:tcMar>
            <w:vAlign w:val="center"/>
          </w:tcPr>
          <w:p w14:paraId="0067601E" w14:textId="77777777" w:rsidR="007E60A8" w:rsidRDefault="007E60A8" w:rsidP="007E60A8">
            <w:pPr>
              <w:jc w:val="right"/>
            </w:pPr>
          </w:p>
        </w:tc>
        <w:tc>
          <w:tcPr>
            <w:tcW w:w="1614" w:type="dxa"/>
            <w:tcMar>
              <w:top w:w="55" w:type="dxa"/>
              <w:left w:w="55" w:type="dxa"/>
              <w:bottom w:w="55" w:type="dxa"/>
              <w:right w:w="55" w:type="dxa"/>
            </w:tcMar>
            <w:vAlign w:val="center"/>
          </w:tcPr>
          <w:p w14:paraId="18DF1F57" w14:textId="77777777" w:rsidR="007E60A8" w:rsidRDefault="007E60A8" w:rsidP="007E60A8">
            <w:pPr>
              <w:jc w:val="right"/>
            </w:pPr>
          </w:p>
        </w:tc>
        <w:tc>
          <w:tcPr>
            <w:tcW w:w="1509" w:type="dxa"/>
            <w:tcMar>
              <w:top w:w="55" w:type="dxa"/>
              <w:left w:w="55" w:type="dxa"/>
              <w:bottom w:w="55" w:type="dxa"/>
              <w:right w:w="55" w:type="dxa"/>
            </w:tcMar>
            <w:vAlign w:val="center"/>
          </w:tcPr>
          <w:p w14:paraId="42C2082D" w14:textId="77777777" w:rsidR="007E60A8" w:rsidRDefault="007E60A8" w:rsidP="007E60A8">
            <w:pPr>
              <w:jc w:val="right"/>
            </w:pPr>
          </w:p>
        </w:tc>
      </w:tr>
      <w:tr w:rsidR="007E60A8" w14:paraId="72004935" w14:textId="77777777" w:rsidTr="007E60A8">
        <w:trPr>
          <w:jc w:val="center"/>
        </w:trPr>
        <w:tc>
          <w:tcPr>
            <w:tcW w:w="3384" w:type="dxa"/>
            <w:tcMar>
              <w:top w:w="55" w:type="dxa"/>
              <w:left w:w="55" w:type="dxa"/>
              <w:bottom w:w="55" w:type="dxa"/>
              <w:right w:w="55" w:type="dxa"/>
            </w:tcMar>
          </w:tcPr>
          <w:p w14:paraId="3EC70269" w14:textId="55036EEA" w:rsidR="007E60A8" w:rsidRDefault="007E60A8" w:rsidP="007E60A8">
            <w:r w:rsidRPr="007F6C3E">
              <w:t>13.sklop: SUHE STROČNICE</w:t>
            </w:r>
          </w:p>
        </w:tc>
        <w:tc>
          <w:tcPr>
            <w:tcW w:w="1404" w:type="dxa"/>
            <w:tcMar>
              <w:top w:w="55" w:type="dxa"/>
              <w:left w:w="55" w:type="dxa"/>
              <w:bottom w:w="55" w:type="dxa"/>
              <w:right w:w="55" w:type="dxa"/>
            </w:tcMar>
            <w:vAlign w:val="center"/>
          </w:tcPr>
          <w:p w14:paraId="73B45C1E" w14:textId="77777777" w:rsidR="007E60A8" w:rsidRDefault="007E60A8" w:rsidP="007E60A8">
            <w:pPr>
              <w:jc w:val="center"/>
            </w:pPr>
          </w:p>
        </w:tc>
        <w:tc>
          <w:tcPr>
            <w:tcW w:w="1691" w:type="dxa"/>
            <w:tcMar>
              <w:top w:w="55" w:type="dxa"/>
              <w:left w:w="55" w:type="dxa"/>
              <w:bottom w:w="55" w:type="dxa"/>
              <w:right w:w="55" w:type="dxa"/>
            </w:tcMar>
            <w:vAlign w:val="center"/>
          </w:tcPr>
          <w:p w14:paraId="693EF344" w14:textId="77777777" w:rsidR="007E60A8" w:rsidRDefault="007E60A8" w:rsidP="007E60A8">
            <w:pPr>
              <w:jc w:val="right"/>
            </w:pPr>
          </w:p>
        </w:tc>
        <w:tc>
          <w:tcPr>
            <w:tcW w:w="1614" w:type="dxa"/>
            <w:tcMar>
              <w:top w:w="55" w:type="dxa"/>
              <w:left w:w="55" w:type="dxa"/>
              <w:bottom w:w="55" w:type="dxa"/>
              <w:right w:w="55" w:type="dxa"/>
            </w:tcMar>
            <w:vAlign w:val="center"/>
          </w:tcPr>
          <w:p w14:paraId="2F076806" w14:textId="77777777" w:rsidR="007E60A8" w:rsidRDefault="007E60A8" w:rsidP="007E60A8">
            <w:pPr>
              <w:jc w:val="right"/>
            </w:pPr>
          </w:p>
        </w:tc>
        <w:tc>
          <w:tcPr>
            <w:tcW w:w="1509" w:type="dxa"/>
            <w:tcMar>
              <w:top w:w="55" w:type="dxa"/>
              <w:left w:w="55" w:type="dxa"/>
              <w:bottom w:w="55" w:type="dxa"/>
              <w:right w:w="55" w:type="dxa"/>
            </w:tcMar>
            <w:vAlign w:val="center"/>
          </w:tcPr>
          <w:p w14:paraId="4A2E6C5F" w14:textId="77777777" w:rsidR="007E60A8" w:rsidRDefault="007E60A8" w:rsidP="007E60A8">
            <w:pPr>
              <w:jc w:val="right"/>
            </w:pPr>
          </w:p>
        </w:tc>
      </w:tr>
      <w:tr w:rsidR="007E60A8" w14:paraId="1EE84C3F" w14:textId="77777777" w:rsidTr="007E60A8">
        <w:trPr>
          <w:jc w:val="center"/>
        </w:trPr>
        <w:tc>
          <w:tcPr>
            <w:tcW w:w="3384" w:type="dxa"/>
            <w:tcMar>
              <w:top w:w="55" w:type="dxa"/>
              <w:left w:w="55" w:type="dxa"/>
              <w:bottom w:w="55" w:type="dxa"/>
              <w:right w:w="55" w:type="dxa"/>
            </w:tcMar>
          </w:tcPr>
          <w:p w14:paraId="3A7930E1" w14:textId="7FC2DE25" w:rsidR="007E60A8" w:rsidRDefault="007E60A8" w:rsidP="007E60A8">
            <w:r w:rsidRPr="007F6C3E">
              <w:t>15.sklop: OSTALO SADJE - IZVENSEZONSKO</w:t>
            </w:r>
          </w:p>
        </w:tc>
        <w:tc>
          <w:tcPr>
            <w:tcW w:w="1404" w:type="dxa"/>
            <w:tcMar>
              <w:top w:w="55" w:type="dxa"/>
              <w:left w:w="55" w:type="dxa"/>
              <w:bottom w:w="55" w:type="dxa"/>
              <w:right w:w="55" w:type="dxa"/>
            </w:tcMar>
            <w:vAlign w:val="center"/>
          </w:tcPr>
          <w:p w14:paraId="5654EE9F" w14:textId="77777777" w:rsidR="007E60A8" w:rsidRDefault="007E60A8" w:rsidP="007E60A8">
            <w:pPr>
              <w:jc w:val="center"/>
            </w:pPr>
          </w:p>
        </w:tc>
        <w:tc>
          <w:tcPr>
            <w:tcW w:w="1691" w:type="dxa"/>
            <w:tcMar>
              <w:top w:w="55" w:type="dxa"/>
              <w:left w:w="55" w:type="dxa"/>
              <w:bottom w:w="55" w:type="dxa"/>
              <w:right w:w="55" w:type="dxa"/>
            </w:tcMar>
            <w:vAlign w:val="center"/>
          </w:tcPr>
          <w:p w14:paraId="13531D29" w14:textId="77777777" w:rsidR="007E60A8" w:rsidRDefault="007E60A8" w:rsidP="007E60A8">
            <w:pPr>
              <w:jc w:val="right"/>
            </w:pPr>
          </w:p>
        </w:tc>
        <w:tc>
          <w:tcPr>
            <w:tcW w:w="1614" w:type="dxa"/>
            <w:tcMar>
              <w:top w:w="55" w:type="dxa"/>
              <w:left w:w="55" w:type="dxa"/>
              <w:bottom w:w="55" w:type="dxa"/>
              <w:right w:w="55" w:type="dxa"/>
            </w:tcMar>
            <w:vAlign w:val="center"/>
          </w:tcPr>
          <w:p w14:paraId="769267BC" w14:textId="77777777" w:rsidR="007E60A8" w:rsidRDefault="007E60A8" w:rsidP="007E60A8">
            <w:pPr>
              <w:jc w:val="right"/>
            </w:pPr>
          </w:p>
        </w:tc>
        <w:tc>
          <w:tcPr>
            <w:tcW w:w="1509" w:type="dxa"/>
            <w:tcMar>
              <w:top w:w="55" w:type="dxa"/>
              <w:left w:w="55" w:type="dxa"/>
              <w:bottom w:w="55" w:type="dxa"/>
              <w:right w:w="55" w:type="dxa"/>
            </w:tcMar>
            <w:vAlign w:val="center"/>
          </w:tcPr>
          <w:p w14:paraId="69A2A030" w14:textId="77777777" w:rsidR="007E60A8" w:rsidRDefault="007E60A8" w:rsidP="007E60A8">
            <w:pPr>
              <w:jc w:val="right"/>
            </w:pPr>
          </w:p>
        </w:tc>
      </w:tr>
      <w:tr w:rsidR="007E60A8" w14:paraId="7C0E4348" w14:textId="77777777" w:rsidTr="007E60A8">
        <w:trPr>
          <w:jc w:val="center"/>
        </w:trPr>
        <w:tc>
          <w:tcPr>
            <w:tcW w:w="3384" w:type="dxa"/>
            <w:tcMar>
              <w:top w:w="55" w:type="dxa"/>
              <w:left w:w="55" w:type="dxa"/>
              <w:bottom w:w="55" w:type="dxa"/>
              <w:right w:w="55" w:type="dxa"/>
            </w:tcMar>
          </w:tcPr>
          <w:p w14:paraId="3810F283" w14:textId="71D13B28" w:rsidR="007E60A8" w:rsidRDefault="007E60A8" w:rsidP="007E60A8">
            <w:r w:rsidRPr="007F6C3E">
              <w:t>16.sklop: SUHO SADJE IN OREŠČKI - IZVENSEZONSKO</w:t>
            </w:r>
          </w:p>
        </w:tc>
        <w:tc>
          <w:tcPr>
            <w:tcW w:w="1404" w:type="dxa"/>
            <w:tcMar>
              <w:top w:w="55" w:type="dxa"/>
              <w:left w:w="55" w:type="dxa"/>
              <w:bottom w:w="55" w:type="dxa"/>
              <w:right w:w="55" w:type="dxa"/>
            </w:tcMar>
            <w:vAlign w:val="center"/>
          </w:tcPr>
          <w:p w14:paraId="7D346533" w14:textId="77777777" w:rsidR="007E60A8" w:rsidRDefault="007E60A8" w:rsidP="007E60A8">
            <w:pPr>
              <w:jc w:val="center"/>
            </w:pPr>
          </w:p>
        </w:tc>
        <w:tc>
          <w:tcPr>
            <w:tcW w:w="1691" w:type="dxa"/>
            <w:tcMar>
              <w:top w:w="55" w:type="dxa"/>
              <w:left w:w="55" w:type="dxa"/>
              <w:bottom w:w="55" w:type="dxa"/>
              <w:right w:w="55" w:type="dxa"/>
            </w:tcMar>
            <w:vAlign w:val="center"/>
          </w:tcPr>
          <w:p w14:paraId="5E1B5F05" w14:textId="77777777" w:rsidR="007E60A8" w:rsidRDefault="007E60A8" w:rsidP="007E60A8">
            <w:pPr>
              <w:jc w:val="right"/>
            </w:pPr>
          </w:p>
        </w:tc>
        <w:tc>
          <w:tcPr>
            <w:tcW w:w="1614" w:type="dxa"/>
            <w:tcMar>
              <w:top w:w="55" w:type="dxa"/>
              <w:left w:w="55" w:type="dxa"/>
              <w:bottom w:w="55" w:type="dxa"/>
              <w:right w:w="55" w:type="dxa"/>
            </w:tcMar>
            <w:vAlign w:val="center"/>
          </w:tcPr>
          <w:p w14:paraId="5B1928A5" w14:textId="77777777" w:rsidR="007E60A8" w:rsidRDefault="007E60A8" w:rsidP="007E60A8">
            <w:pPr>
              <w:jc w:val="right"/>
            </w:pPr>
          </w:p>
        </w:tc>
        <w:tc>
          <w:tcPr>
            <w:tcW w:w="1509" w:type="dxa"/>
            <w:tcMar>
              <w:top w:w="55" w:type="dxa"/>
              <w:left w:w="55" w:type="dxa"/>
              <w:bottom w:w="55" w:type="dxa"/>
              <w:right w:w="55" w:type="dxa"/>
            </w:tcMar>
            <w:vAlign w:val="center"/>
          </w:tcPr>
          <w:p w14:paraId="6F391602" w14:textId="77777777" w:rsidR="007E60A8" w:rsidRDefault="007E60A8" w:rsidP="007E60A8">
            <w:pPr>
              <w:jc w:val="right"/>
            </w:pPr>
          </w:p>
        </w:tc>
      </w:tr>
      <w:tr w:rsidR="007E60A8" w14:paraId="4EBE4BB9" w14:textId="77777777" w:rsidTr="007E60A8">
        <w:trPr>
          <w:jc w:val="center"/>
        </w:trPr>
        <w:tc>
          <w:tcPr>
            <w:tcW w:w="3384" w:type="dxa"/>
            <w:tcMar>
              <w:top w:w="55" w:type="dxa"/>
              <w:left w:w="55" w:type="dxa"/>
              <w:bottom w:w="55" w:type="dxa"/>
              <w:right w:w="55" w:type="dxa"/>
            </w:tcMar>
          </w:tcPr>
          <w:p w14:paraId="67E5C6D6" w14:textId="02D76858" w:rsidR="007E60A8" w:rsidRDefault="007E60A8" w:rsidP="007E60A8">
            <w:r w:rsidRPr="007F6C3E">
              <w:t>17.sklop: ZAMRZNJENA ZELENJAVA IN SADJE</w:t>
            </w:r>
          </w:p>
        </w:tc>
        <w:tc>
          <w:tcPr>
            <w:tcW w:w="1404" w:type="dxa"/>
            <w:tcMar>
              <w:top w:w="55" w:type="dxa"/>
              <w:left w:w="55" w:type="dxa"/>
              <w:bottom w:w="55" w:type="dxa"/>
              <w:right w:w="55" w:type="dxa"/>
            </w:tcMar>
            <w:vAlign w:val="center"/>
          </w:tcPr>
          <w:p w14:paraId="7509F753" w14:textId="77777777" w:rsidR="007E60A8" w:rsidRDefault="007E60A8" w:rsidP="007E60A8">
            <w:pPr>
              <w:jc w:val="center"/>
            </w:pPr>
          </w:p>
        </w:tc>
        <w:tc>
          <w:tcPr>
            <w:tcW w:w="1691" w:type="dxa"/>
            <w:tcMar>
              <w:top w:w="55" w:type="dxa"/>
              <w:left w:w="55" w:type="dxa"/>
              <w:bottom w:w="55" w:type="dxa"/>
              <w:right w:w="55" w:type="dxa"/>
            </w:tcMar>
            <w:vAlign w:val="center"/>
          </w:tcPr>
          <w:p w14:paraId="1A622776" w14:textId="77777777" w:rsidR="007E60A8" w:rsidRDefault="007E60A8" w:rsidP="007E60A8">
            <w:pPr>
              <w:jc w:val="right"/>
            </w:pPr>
          </w:p>
        </w:tc>
        <w:tc>
          <w:tcPr>
            <w:tcW w:w="1614" w:type="dxa"/>
            <w:tcMar>
              <w:top w:w="55" w:type="dxa"/>
              <w:left w:w="55" w:type="dxa"/>
              <w:bottom w:w="55" w:type="dxa"/>
              <w:right w:w="55" w:type="dxa"/>
            </w:tcMar>
            <w:vAlign w:val="center"/>
          </w:tcPr>
          <w:p w14:paraId="42909A88" w14:textId="77777777" w:rsidR="007E60A8" w:rsidRDefault="007E60A8" w:rsidP="007E60A8">
            <w:pPr>
              <w:jc w:val="right"/>
            </w:pPr>
          </w:p>
        </w:tc>
        <w:tc>
          <w:tcPr>
            <w:tcW w:w="1509" w:type="dxa"/>
            <w:tcMar>
              <w:top w:w="55" w:type="dxa"/>
              <w:left w:w="55" w:type="dxa"/>
              <w:bottom w:w="55" w:type="dxa"/>
              <w:right w:w="55" w:type="dxa"/>
            </w:tcMar>
            <w:vAlign w:val="center"/>
          </w:tcPr>
          <w:p w14:paraId="408523E1" w14:textId="77777777" w:rsidR="007E60A8" w:rsidRDefault="007E60A8" w:rsidP="007E60A8">
            <w:pPr>
              <w:jc w:val="right"/>
            </w:pPr>
          </w:p>
        </w:tc>
      </w:tr>
      <w:tr w:rsidR="007E60A8" w14:paraId="5D2503AF" w14:textId="77777777" w:rsidTr="007E60A8">
        <w:trPr>
          <w:jc w:val="center"/>
        </w:trPr>
        <w:tc>
          <w:tcPr>
            <w:tcW w:w="3384" w:type="dxa"/>
            <w:tcMar>
              <w:top w:w="55" w:type="dxa"/>
              <w:left w:w="55" w:type="dxa"/>
              <w:bottom w:w="55" w:type="dxa"/>
              <w:right w:w="55" w:type="dxa"/>
            </w:tcMar>
          </w:tcPr>
          <w:p w14:paraId="46CA2C7C" w14:textId="1CCAA05C" w:rsidR="007E60A8" w:rsidRDefault="007E60A8" w:rsidP="007E60A8">
            <w:r w:rsidRPr="007F6C3E">
              <w:t>18.sklop: KONZERVIRANA IN VLOŽENA ZELENJAVA</w:t>
            </w:r>
          </w:p>
        </w:tc>
        <w:tc>
          <w:tcPr>
            <w:tcW w:w="1404" w:type="dxa"/>
            <w:tcMar>
              <w:top w:w="55" w:type="dxa"/>
              <w:left w:w="55" w:type="dxa"/>
              <w:bottom w:w="55" w:type="dxa"/>
              <w:right w:w="55" w:type="dxa"/>
            </w:tcMar>
            <w:vAlign w:val="center"/>
          </w:tcPr>
          <w:p w14:paraId="55196F15" w14:textId="77777777" w:rsidR="007E60A8" w:rsidRDefault="007E60A8" w:rsidP="007E60A8">
            <w:pPr>
              <w:jc w:val="center"/>
            </w:pPr>
          </w:p>
        </w:tc>
        <w:tc>
          <w:tcPr>
            <w:tcW w:w="1691" w:type="dxa"/>
            <w:tcMar>
              <w:top w:w="55" w:type="dxa"/>
              <w:left w:w="55" w:type="dxa"/>
              <w:bottom w:w="55" w:type="dxa"/>
              <w:right w:w="55" w:type="dxa"/>
            </w:tcMar>
            <w:vAlign w:val="center"/>
          </w:tcPr>
          <w:p w14:paraId="4BC750E5" w14:textId="77777777" w:rsidR="007E60A8" w:rsidRDefault="007E60A8" w:rsidP="007E60A8">
            <w:pPr>
              <w:jc w:val="right"/>
            </w:pPr>
          </w:p>
        </w:tc>
        <w:tc>
          <w:tcPr>
            <w:tcW w:w="1614" w:type="dxa"/>
            <w:tcMar>
              <w:top w:w="55" w:type="dxa"/>
              <w:left w:w="55" w:type="dxa"/>
              <w:bottom w:w="55" w:type="dxa"/>
              <w:right w:w="55" w:type="dxa"/>
            </w:tcMar>
            <w:vAlign w:val="center"/>
          </w:tcPr>
          <w:p w14:paraId="387739FB" w14:textId="77777777" w:rsidR="007E60A8" w:rsidRDefault="007E60A8" w:rsidP="007E60A8">
            <w:pPr>
              <w:jc w:val="right"/>
            </w:pPr>
          </w:p>
        </w:tc>
        <w:tc>
          <w:tcPr>
            <w:tcW w:w="1509" w:type="dxa"/>
            <w:tcMar>
              <w:top w:w="55" w:type="dxa"/>
              <w:left w:w="55" w:type="dxa"/>
              <w:bottom w:w="55" w:type="dxa"/>
              <w:right w:w="55" w:type="dxa"/>
            </w:tcMar>
            <w:vAlign w:val="center"/>
          </w:tcPr>
          <w:p w14:paraId="50F83563" w14:textId="77777777" w:rsidR="007E60A8" w:rsidRDefault="007E60A8" w:rsidP="007E60A8">
            <w:pPr>
              <w:jc w:val="right"/>
            </w:pPr>
          </w:p>
        </w:tc>
      </w:tr>
      <w:tr w:rsidR="007E60A8" w14:paraId="36A2E080" w14:textId="77777777" w:rsidTr="007E60A8">
        <w:trPr>
          <w:jc w:val="center"/>
        </w:trPr>
        <w:tc>
          <w:tcPr>
            <w:tcW w:w="3384" w:type="dxa"/>
            <w:tcMar>
              <w:top w:w="55" w:type="dxa"/>
              <w:left w:w="55" w:type="dxa"/>
              <w:bottom w:w="55" w:type="dxa"/>
              <w:right w:w="55" w:type="dxa"/>
            </w:tcMar>
          </w:tcPr>
          <w:p w14:paraId="7A9FF10F" w14:textId="2476993B" w:rsidR="007E60A8" w:rsidRDefault="007E60A8" w:rsidP="007E60A8">
            <w:r w:rsidRPr="007F6C3E">
              <w:t>19.sklop: SADNO ŽITNE REZINE</w:t>
            </w:r>
          </w:p>
        </w:tc>
        <w:tc>
          <w:tcPr>
            <w:tcW w:w="1404" w:type="dxa"/>
            <w:tcMar>
              <w:top w:w="55" w:type="dxa"/>
              <w:left w:w="55" w:type="dxa"/>
              <w:bottom w:w="55" w:type="dxa"/>
              <w:right w:w="55" w:type="dxa"/>
            </w:tcMar>
            <w:vAlign w:val="center"/>
          </w:tcPr>
          <w:p w14:paraId="64EFD2CB" w14:textId="77777777" w:rsidR="007E60A8" w:rsidRDefault="007E60A8" w:rsidP="007E60A8">
            <w:pPr>
              <w:jc w:val="center"/>
            </w:pPr>
          </w:p>
        </w:tc>
        <w:tc>
          <w:tcPr>
            <w:tcW w:w="1691" w:type="dxa"/>
            <w:tcMar>
              <w:top w:w="55" w:type="dxa"/>
              <w:left w:w="55" w:type="dxa"/>
              <w:bottom w:w="55" w:type="dxa"/>
              <w:right w:w="55" w:type="dxa"/>
            </w:tcMar>
            <w:vAlign w:val="center"/>
          </w:tcPr>
          <w:p w14:paraId="5F76A9CF" w14:textId="77777777" w:rsidR="007E60A8" w:rsidRDefault="007E60A8" w:rsidP="007E60A8">
            <w:pPr>
              <w:jc w:val="right"/>
            </w:pPr>
          </w:p>
        </w:tc>
        <w:tc>
          <w:tcPr>
            <w:tcW w:w="1614" w:type="dxa"/>
            <w:tcMar>
              <w:top w:w="55" w:type="dxa"/>
              <w:left w:w="55" w:type="dxa"/>
              <w:bottom w:w="55" w:type="dxa"/>
              <w:right w:w="55" w:type="dxa"/>
            </w:tcMar>
            <w:vAlign w:val="center"/>
          </w:tcPr>
          <w:p w14:paraId="665D51E6" w14:textId="77777777" w:rsidR="007E60A8" w:rsidRDefault="007E60A8" w:rsidP="007E60A8">
            <w:pPr>
              <w:jc w:val="right"/>
            </w:pPr>
          </w:p>
        </w:tc>
        <w:tc>
          <w:tcPr>
            <w:tcW w:w="1509" w:type="dxa"/>
            <w:tcMar>
              <w:top w:w="55" w:type="dxa"/>
              <w:left w:w="55" w:type="dxa"/>
              <w:bottom w:w="55" w:type="dxa"/>
              <w:right w:w="55" w:type="dxa"/>
            </w:tcMar>
            <w:vAlign w:val="center"/>
          </w:tcPr>
          <w:p w14:paraId="251BCD62" w14:textId="77777777" w:rsidR="007E60A8" w:rsidRDefault="007E60A8" w:rsidP="007E60A8">
            <w:pPr>
              <w:jc w:val="right"/>
            </w:pPr>
          </w:p>
        </w:tc>
      </w:tr>
      <w:tr w:rsidR="007E60A8" w14:paraId="251F91B7" w14:textId="77777777" w:rsidTr="007E60A8">
        <w:trPr>
          <w:jc w:val="center"/>
        </w:trPr>
        <w:tc>
          <w:tcPr>
            <w:tcW w:w="3384" w:type="dxa"/>
            <w:tcMar>
              <w:top w:w="55" w:type="dxa"/>
              <w:left w:w="55" w:type="dxa"/>
              <w:bottom w:w="55" w:type="dxa"/>
              <w:right w:w="55" w:type="dxa"/>
            </w:tcMar>
          </w:tcPr>
          <w:p w14:paraId="7954841F" w14:textId="74E13290" w:rsidR="007E60A8" w:rsidRDefault="007E60A8" w:rsidP="007E60A8">
            <w:r w:rsidRPr="007F6C3E">
              <w:t>20.sklop: VODE</w:t>
            </w:r>
          </w:p>
        </w:tc>
        <w:tc>
          <w:tcPr>
            <w:tcW w:w="1404" w:type="dxa"/>
            <w:tcMar>
              <w:top w:w="55" w:type="dxa"/>
              <w:left w:w="55" w:type="dxa"/>
              <w:bottom w:w="55" w:type="dxa"/>
              <w:right w:w="55" w:type="dxa"/>
            </w:tcMar>
            <w:vAlign w:val="center"/>
          </w:tcPr>
          <w:p w14:paraId="3A5DA3F4" w14:textId="77777777" w:rsidR="007E60A8" w:rsidRDefault="007E60A8" w:rsidP="007E60A8">
            <w:pPr>
              <w:jc w:val="center"/>
            </w:pPr>
          </w:p>
        </w:tc>
        <w:tc>
          <w:tcPr>
            <w:tcW w:w="1691" w:type="dxa"/>
            <w:tcMar>
              <w:top w:w="55" w:type="dxa"/>
              <w:left w:w="55" w:type="dxa"/>
              <w:bottom w:w="55" w:type="dxa"/>
              <w:right w:w="55" w:type="dxa"/>
            </w:tcMar>
            <w:vAlign w:val="center"/>
          </w:tcPr>
          <w:p w14:paraId="3567A9DF" w14:textId="77777777" w:rsidR="007E60A8" w:rsidRDefault="007E60A8" w:rsidP="007E60A8">
            <w:pPr>
              <w:jc w:val="right"/>
            </w:pPr>
          </w:p>
        </w:tc>
        <w:tc>
          <w:tcPr>
            <w:tcW w:w="1614" w:type="dxa"/>
            <w:tcMar>
              <w:top w:w="55" w:type="dxa"/>
              <w:left w:w="55" w:type="dxa"/>
              <w:bottom w:w="55" w:type="dxa"/>
              <w:right w:w="55" w:type="dxa"/>
            </w:tcMar>
            <w:vAlign w:val="center"/>
          </w:tcPr>
          <w:p w14:paraId="64ECAEDE" w14:textId="77777777" w:rsidR="007E60A8" w:rsidRDefault="007E60A8" w:rsidP="007E60A8">
            <w:pPr>
              <w:jc w:val="right"/>
            </w:pPr>
          </w:p>
        </w:tc>
        <w:tc>
          <w:tcPr>
            <w:tcW w:w="1509" w:type="dxa"/>
            <w:tcMar>
              <w:top w:w="55" w:type="dxa"/>
              <w:left w:w="55" w:type="dxa"/>
              <w:bottom w:w="55" w:type="dxa"/>
              <w:right w:w="55" w:type="dxa"/>
            </w:tcMar>
            <w:vAlign w:val="center"/>
          </w:tcPr>
          <w:p w14:paraId="66FD7933" w14:textId="77777777" w:rsidR="007E60A8" w:rsidRDefault="007E60A8" w:rsidP="007E60A8">
            <w:pPr>
              <w:jc w:val="right"/>
            </w:pPr>
          </w:p>
        </w:tc>
      </w:tr>
      <w:tr w:rsidR="007E60A8" w14:paraId="485625C6" w14:textId="77777777" w:rsidTr="007E60A8">
        <w:trPr>
          <w:jc w:val="center"/>
        </w:trPr>
        <w:tc>
          <w:tcPr>
            <w:tcW w:w="3384" w:type="dxa"/>
            <w:tcMar>
              <w:top w:w="55" w:type="dxa"/>
              <w:left w:w="55" w:type="dxa"/>
              <w:bottom w:w="55" w:type="dxa"/>
              <w:right w:w="55" w:type="dxa"/>
            </w:tcMar>
          </w:tcPr>
          <w:p w14:paraId="228A4652" w14:textId="7E5DBF1C" w:rsidR="007E60A8" w:rsidRDefault="007E60A8" w:rsidP="007E60A8">
            <w:r w:rsidRPr="007F6C3E">
              <w:lastRenderedPageBreak/>
              <w:t>21.sklop: KOSMIČI</w:t>
            </w:r>
          </w:p>
        </w:tc>
        <w:tc>
          <w:tcPr>
            <w:tcW w:w="1404" w:type="dxa"/>
            <w:tcMar>
              <w:top w:w="55" w:type="dxa"/>
              <w:left w:w="55" w:type="dxa"/>
              <w:bottom w:w="55" w:type="dxa"/>
              <w:right w:w="55" w:type="dxa"/>
            </w:tcMar>
            <w:vAlign w:val="center"/>
          </w:tcPr>
          <w:p w14:paraId="2DB87D40" w14:textId="77777777" w:rsidR="007E60A8" w:rsidRDefault="007E60A8" w:rsidP="007E60A8">
            <w:pPr>
              <w:jc w:val="center"/>
            </w:pPr>
          </w:p>
        </w:tc>
        <w:tc>
          <w:tcPr>
            <w:tcW w:w="1691" w:type="dxa"/>
            <w:tcMar>
              <w:top w:w="55" w:type="dxa"/>
              <w:left w:w="55" w:type="dxa"/>
              <w:bottom w:w="55" w:type="dxa"/>
              <w:right w:w="55" w:type="dxa"/>
            </w:tcMar>
            <w:vAlign w:val="center"/>
          </w:tcPr>
          <w:p w14:paraId="19A9C257" w14:textId="77777777" w:rsidR="007E60A8" w:rsidRDefault="007E60A8" w:rsidP="007E60A8">
            <w:pPr>
              <w:jc w:val="right"/>
            </w:pPr>
          </w:p>
        </w:tc>
        <w:tc>
          <w:tcPr>
            <w:tcW w:w="1614" w:type="dxa"/>
            <w:tcMar>
              <w:top w:w="55" w:type="dxa"/>
              <w:left w:w="55" w:type="dxa"/>
              <w:bottom w:w="55" w:type="dxa"/>
              <w:right w:w="55" w:type="dxa"/>
            </w:tcMar>
            <w:vAlign w:val="center"/>
          </w:tcPr>
          <w:p w14:paraId="20913F07" w14:textId="77777777" w:rsidR="007E60A8" w:rsidRDefault="007E60A8" w:rsidP="007E60A8">
            <w:pPr>
              <w:jc w:val="right"/>
            </w:pPr>
          </w:p>
        </w:tc>
        <w:tc>
          <w:tcPr>
            <w:tcW w:w="1509" w:type="dxa"/>
            <w:tcMar>
              <w:top w:w="55" w:type="dxa"/>
              <w:left w:w="55" w:type="dxa"/>
              <w:bottom w:w="55" w:type="dxa"/>
              <w:right w:w="55" w:type="dxa"/>
            </w:tcMar>
            <w:vAlign w:val="center"/>
          </w:tcPr>
          <w:p w14:paraId="7F2BA497" w14:textId="77777777" w:rsidR="007E60A8" w:rsidRDefault="007E60A8" w:rsidP="007E60A8">
            <w:pPr>
              <w:jc w:val="right"/>
            </w:pPr>
          </w:p>
        </w:tc>
      </w:tr>
      <w:tr w:rsidR="007E60A8" w14:paraId="7C791C79" w14:textId="77777777" w:rsidTr="007E60A8">
        <w:trPr>
          <w:jc w:val="center"/>
        </w:trPr>
        <w:tc>
          <w:tcPr>
            <w:tcW w:w="3384" w:type="dxa"/>
            <w:tcMar>
              <w:top w:w="55" w:type="dxa"/>
              <w:left w:w="55" w:type="dxa"/>
              <w:bottom w:w="55" w:type="dxa"/>
              <w:right w:w="55" w:type="dxa"/>
            </w:tcMar>
          </w:tcPr>
          <w:p w14:paraId="47C7C6D4" w14:textId="6D799EAA" w:rsidR="007E60A8" w:rsidRDefault="007E60A8" w:rsidP="007E60A8">
            <w:r w:rsidRPr="007F6C3E">
              <w:t>23. sklop: RIŽ</w:t>
            </w:r>
          </w:p>
        </w:tc>
        <w:tc>
          <w:tcPr>
            <w:tcW w:w="1404" w:type="dxa"/>
            <w:tcMar>
              <w:top w:w="55" w:type="dxa"/>
              <w:left w:w="55" w:type="dxa"/>
              <w:bottom w:w="55" w:type="dxa"/>
              <w:right w:w="55" w:type="dxa"/>
            </w:tcMar>
            <w:vAlign w:val="center"/>
          </w:tcPr>
          <w:p w14:paraId="56237D6B" w14:textId="77777777" w:rsidR="007E60A8" w:rsidRDefault="007E60A8" w:rsidP="007E60A8">
            <w:pPr>
              <w:jc w:val="center"/>
            </w:pPr>
          </w:p>
        </w:tc>
        <w:tc>
          <w:tcPr>
            <w:tcW w:w="1691" w:type="dxa"/>
            <w:tcMar>
              <w:top w:w="55" w:type="dxa"/>
              <w:left w:w="55" w:type="dxa"/>
              <w:bottom w:w="55" w:type="dxa"/>
              <w:right w:w="55" w:type="dxa"/>
            </w:tcMar>
            <w:vAlign w:val="center"/>
          </w:tcPr>
          <w:p w14:paraId="2A8F59E0" w14:textId="77777777" w:rsidR="007E60A8" w:rsidRDefault="007E60A8" w:rsidP="007E60A8">
            <w:pPr>
              <w:jc w:val="right"/>
            </w:pPr>
          </w:p>
        </w:tc>
        <w:tc>
          <w:tcPr>
            <w:tcW w:w="1614" w:type="dxa"/>
            <w:tcMar>
              <w:top w:w="55" w:type="dxa"/>
              <w:left w:w="55" w:type="dxa"/>
              <w:bottom w:w="55" w:type="dxa"/>
              <w:right w:w="55" w:type="dxa"/>
            </w:tcMar>
            <w:vAlign w:val="center"/>
          </w:tcPr>
          <w:p w14:paraId="58779E58" w14:textId="77777777" w:rsidR="007E60A8" w:rsidRDefault="007E60A8" w:rsidP="007E60A8">
            <w:pPr>
              <w:jc w:val="right"/>
            </w:pPr>
          </w:p>
        </w:tc>
        <w:tc>
          <w:tcPr>
            <w:tcW w:w="1509" w:type="dxa"/>
            <w:tcMar>
              <w:top w:w="55" w:type="dxa"/>
              <w:left w:w="55" w:type="dxa"/>
              <w:bottom w:w="55" w:type="dxa"/>
              <w:right w:w="55" w:type="dxa"/>
            </w:tcMar>
            <w:vAlign w:val="center"/>
          </w:tcPr>
          <w:p w14:paraId="00028A1D" w14:textId="77777777" w:rsidR="007E60A8" w:rsidRDefault="007E60A8" w:rsidP="007E60A8">
            <w:pPr>
              <w:jc w:val="right"/>
            </w:pPr>
          </w:p>
        </w:tc>
      </w:tr>
      <w:tr w:rsidR="007E60A8" w14:paraId="5DD2D722" w14:textId="77777777" w:rsidTr="007E60A8">
        <w:trPr>
          <w:jc w:val="center"/>
        </w:trPr>
        <w:tc>
          <w:tcPr>
            <w:tcW w:w="3384" w:type="dxa"/>
            <w:tcMar>
              <w:top w:w="55" w:type="dxa"/>
              <w:left w:w="55" w:type="dxa"/>
              <w:bottom w:w="55" w:type="dxa"/>
              <w:right w:w="55" w:type="dxa"/>
            </w:tcMar>
          </w:tcPr>
          <w:p w14:paraId="1ED227C1" w14:textId="6DC8C595" w:rsidR="007E60A8" w:rsidRDefault="007E60A8" w:rsidP="007E60A8">
            <w:r w:rsidRPr="007F6C3E">
              <w:t>24.sklop: OLUŠČENA ŽITA, IZDELKI IZ ŽIT</w:t>
            </w:r>
          </w:p>
        </w:tc>
        <w:tc>
          <w:tcPr>
            <w:tcW w:w="1404" w:type="dxa"/>
            <w:tcMar>
              <w:top w:w="55" w:type="dxa"/>
              <w:left w:w="55" w:type="dxa"/>
              <w:bottom w:w="55" w:type="dxa"/>
              <w:right w:w="55" w:type="dxa"/>
            </w:tcMar>
            <w:vAlign w:val="center"/>
          </w:tcPr>
          <w:p w14:paraId="7F4BD227" w14:textId="77777777" w:rsidR="007E60A8" w:rsidRDefault="007E60A8" w:rsidP="007E60A8">
            <w:pPr>
              <w:jc w:val="center"/>
            </w:pPr>
          </w:p>
        </w:tc>
        <w:tc>
          <w:tcPr>
            <w:tcW w:w="1691" w:type="dxa"/>
            <w:tcMar>
              <w:top w:w="55" w:type="dxa"/>
              <w:left w:w="55" w:type="dxa"/>
              <w:bottom w:w="55" w:type="dxa"/>
              <w:right w:w="55" w:type="dxa"/>
            </w:tcMar>
            <w:vAlign w:val="center"/>
          </w:tcPr>
          <w:p w14:paraId="1ACA2778" w14:textId="77777777" w:rsidR="007E60A8" w:rsidRDefault="007E60A8" w:rsidP="007E60A8">
            <w:pPr>
              <w:jc w:val="right"/>
            </w:pPr>
          </w:p>
        </w:tc>
        <w:tc>
          <w:tcPr>
            <w:tcW w:w="1614" w:type="dxa"/>
            <w:tcMar>
              <w:top w:w="55" w:type="dxa"/>
              <w:left w:w="55" w:type="dxa"/>
              <w:bottom w:w="55" w:type="dxa"/>
              <w:right w:w="55" w:type="dxa"/>
            </w:tcMar>
            <w:vAlign w:val="center"/>
          </w:tcPr>
          <w:p w14:paraId="5858DF77" w14:textId="77777777" w:rsidR="007E60A8" w:rsidRDefault="007E60A8" w:rsidP="007E60A8">
            <w:pPr>
              <w:jc w:val="right"/>
            </w:pPr>
          </w:p>
        </w:tc>
        <w:tc>
          <w:tcPr>
            <w:tcW w:w="1509" w:type="dxa"/>
            <w:tcMar>
              <w:top w:w="55" w:type="dxa"/>
              <w:left w:w="55" w:type="dxa"/>
              <w:bottom w:w="55" w:type="dxa"/>
              <w:right w:w="55" w:type="dxa"/>
            </w:tcMar>
            <w:vAlign w:val="center"/>
          </w:tcPr>
          <w:p w14:paraId="6481ACE6" w14:textId="77777777" w:rsidR="007E60A8" w:rsidRDefault="007E60A8" w:rsidP="007E60A8">
            <w:pPr>
              <w:jc w:val="right"/>
            </w:pPr>
          </w:p>
        </w:tc>
      </w:tr>
      <w:tr w:rsidR="007E60A8" w14:paraId="1DB3D911" w14:textId="77777777" w:rsidTr="007E60A8">
        <w:trPr>
          <w:jc w:val="center"/>
        </w:trPr>
        <w:tc>
          <w:tcPr>
            <w:tcW w:w="3384" w:type="dxa"/>
            <w:tcMar>
              <w:top w:w="55" w:type="dxa"/>
              <w:left w:w="55" w:type="dxa"/>
              <w:bottom w:w="55" w:type="dxa"/>
              <w:right w:w="55" w:type="dxa"/>
            </w:tcMar>
          </w:tcPr>
          <w:p w14:paraId="591827F6" w14:textId="4A50DFA3" w:rsidR="007E60A8" w:rsidRDefault="007E60A8" w:rsidP="007E60A8">
            <w:r w:rsidRPr="007F6C3E">
              <w:t xml:space="preserve">24.1. Izdelki iz žit </w:t>
            </w:r>
          </w:p>
        </w:tc>
        <w:tc>
          <w:tcPr>
            <w:tcW w:w="1404" w:type="dxa"/>
            <w:tcMar>
              <w:top w:w="55" w:type="dxa"/>
              <w:left w:w="55" w:type="dxa"/>
              <w:bottom w:w="55" w:type="dxa"/>
              <w:right w:w="55" w:type="dxa"/>
            </w:tcMar>
            <w:vAlign w:val="center"/>
          </w:tcPr>
          <w:p w14:paraId="0EC1E103" w14:textId="77777777" w:rsidR="007E60A8" w:rsidRDefault="007E60A8" w:rsidP="007E60A8">
            <w:pPr>
              <w:jc w:val="center"/>
            </w:pPr>
          </w:p>
        </w:tc>
        <w:tc>
          <w:tcPr>
            <w:tcW w:w="1691" w:type="dxa"/>
            <w:tcMar>
              <w:top w:w="55" w:type="dxa"/>
              <w:left w:w="55" w:type="dxa"/>
              <w:bottom w:w="55" w:type="dxa"/>
              <w:right w:w="55" w:type="dxa"/>
            </w:tcMar>
            <w:vAlign w:val="center"/>
          </w:tcPr>
          <w:p w14:paraId="3EE1DEFF" w14:textId="77777777" w:rsidR="007E60A8" w:rsidRDefault="007E60A8" w:rsidP="007E60A8">
            <w:pPr>
              <w:jc w:val="right"/>
            </w:pPr>
          </w:p>
        </w:tc>
        <w:tc>
          <w:tcPr>
            <w:tcW w:w="1614" w:type="dxa"/>
            <w:tcMar>
              <w:top w:w="55" w:type="dxa"/>
              <w:left w:w="55" w:type="dxa"/>
              <w:bottom w:w="55" w:type="dxa"/>
              <w:right w:w="55" w:type="dxa"/>
            </w:tcMar>
            <w:vAlign w:val="center"/>
          </w:tcPr>
          <w:p w14:paraId="7A34AB3C" w14:textId="77777777" w:rsidR="007E60A8" w:rsidRDefault="007E60A8" w:rsidP="007E60A8">
            <w:pPr>
              <w:jc w:val="right"/>
            </w:pPr>
          </w:p>
        </w:tc>
        <w:tc>
          <w:tcPr>
            <w:tcW w:w="1509" w:type="dxa"/>
            <w:tcMar>
              <w:top w:w="55" w:type="dxa"/>
              <w:left w:w="55" w:type="dxa"/>
              <w:bottom w:w="55" w:type="dxa"/>
              <w:right w:w="55" w:type="dxa"/>
            </w:tcMar>
            <w:vAlign w:val="center"/>
          </w:tcPr>
          <w:p w14:paraId="519A0B64" w14:textId="77777777" w:rsidR="007E60A8" w:rsidRDefault="007E60A8" w:rsidP="007E60A8">
            <w:pPr>
              <w:jc w:val="right"/>
            </w:pPr>
          </w:p>
        </w:tc>
      </w:tr>
      <w:tr w:rsidR="007E60A8" w14:paraId="00280F04" w14:textId="77777777" w:rsidTr="007E60A8">
        <w:trPr>
          <w:jc w:val="center"/>
        </w:trPr>
        <w:tc>
          <w:tcPr>
            <w:tcW w:w="3384" w:type="dxa"/>
            <w:tcMar>
              <w:top w:w="55" w:type="dxa"/>
              <w:left w:w="55" w:type="dxa"/>
              <w:bottom w:w="55" w:type="dxa"/>
              <w:right w:w="55" w:type="dxa"/>
            </w:tcMar>
          </w:tcPr>
          <w:p w14:paraId="34CA2CF3" w14:textId="1BA04975" w:rsidR="007E60A8" w:rsidRDefault="007E60A8" w:rsidP="007E60A8">
            <w:r w:rsidRPr="007F6C3E">
              <w:t>25.sklop: MOKE</w:t>
            </w:r>
          </w:p>
        </w:tc>
        <w:tc>
          <w:tcPr>
            <w:tcW w:w="1404" w:type="dxa"/>
            <w:tcMar>
              <w:top w:w="55" w:type="dxa"/>
              <w:left w:w="55" w:type="dxa"/>
              <w:bottom w:w="55" w:type="dxa"/>
              <w:right w:w="55" w:type="dxa"/>
            </w:tcMar>
            <w:vAlign w:val="center"/>
          </w:tcPr>
          <w:p w14:paraId="4B2B47FC" w14:textId="77777777" w:rsidR="007E60A8" w:rsidRDefault="007E60A8" w:rsidP="007E60A8">
            <w:pPr>
              <w:jc w:val="center"/>
            </w:pPr>
          </w:p>
        </w:tc>
        <w:tc>
          <w:tcPr>
            <w:tcW w:w="1691" w:type="dxa"/>
            <w:tcMar>
              <w:top w:w="55" w:type="dxa"/>
              <w:left w:w="55" w:type="dxa"/>
              <w:bottom w:w="55" w:type="dxa"/>
              <w:right w:w="55" w:type="dxa"/>
            </w:tcMar>
            <w:vAlign w:val="center"/>
          </w:tcPr>
          <w:p w14:paraId="567562FD" w14:textId="77777777" w:rsidR="007E60A8" w:rsidRDefault="007E60A8" w:rsidP="007E60A8">
            <w:pPr>
              <w:jc w:val="right"/>
            </w:pPr>
          </w:p>
        </w:tc>
        <w:tc>
          <w:tcPr>
            <w:tcW w:w="1614" w:type="dxa"/>
            <w:tcMar>
              <w:top w:w="55" w:type="dxa"/>
              <w:left w:w="55" w:type="dxa"/>
              <w:bottom w:w="55" w:type="dxa"/>
              <w:right w:w="55" w:type="dxa"/>
            </w:tcMar>
            <w:vAlign w:val="center"/>
          </w:tcPr>
          <w:p w14:paraId="706378F2" w14:textId="77777777" w:rsidR="007E60A8" w:rsidRDefault="007E60A8" w:rsidP="007E60A8">
            <w:pPr>
              <w:jc w:val="right"/>
            </w:pPr>
          </w:p>
        </w:tc>
        <w:tc>
          <w:tcPr>
            <w:tcW w:w="1509" w:type="dxa"/>
            <w:tcMar>
              <w:top w:w="55" w:type="dxa"/>
              <w:left w:w="55" w:type="dxa"/>
              <w:bottom w:w="55" w:type="dxa"/>
              <w:right w:w="55" w:type="dxa"/>
            </w:tcMar>
            <w:vAlign w:val="center"/>
          </w:tcPr>
          <w:p w14:paraId="3323D17A" w14:textId="77777777" w:rsidR="007E60A8" w:rsidRDefault="007E60A8" w:rsidP="007E60A8">
            <w:pPr>
              <w:jc w:val="right"/>
            </w:pPr>
          </w:p>
        </w:tc>
      </w:tr>
      <w:tr w:rsidR="007E60A8" w14:paraId="41E93FC5" w14:textId="77777777" w:rsidTr="007E60A8">
        <w:trPr>
          <w:jc w:val="center"/>
        </w:trPr>
        <w:tc>
          <w:tcPr>
            <w:tcW w:w="3384" w:type="dxa"/>
            <w:tcMar>
              <w:top w:w="55" w:type="dxa"/>
              <w:left w:w="55" w:type="dxa"/>
              <w:bottom w:w="55" w:type="dxa"/>
              <w:right w:w="55" w:type="dxa"/>
            </w:tcMar>
          </w:tcPr>
          <w:p w14:paraId="4883E549" w14:textId="6F2ECDCA" w:rsidR="007E60A8" w:rsidRDefault="007E60A8" w:rsidP="007E60A8">
            <w:r w:rsidRPr="007F6C3E">
              <w:t>26.sklop: JUŠNE ZAKUHE</w:t>
            </w:r>
          </w:p>
        </w:tc>
        <w:tc>
          <w:tcPr>
            <w:tcW w:w="1404" w:type="dxa"/>
            <w:tcMar>
              <w:top w:w="55" w:type="dxa"/>
              <w:left w:w="55" w:type="dxa"/>
              <w:bottom w:w="55" w:type="dxa"/>
              <w:right w:w="55" w:type="dxa"/>
            </w:tcMar>
            <w:vAlign w:val="center"/>
          </w:tcPr>
          <w:p w14:paraId="06FFFD63" w14:textId="77777777" w:rsidR="007E60A8" w:rsidRDefault="007E60A8" w:rsidP="007E60A8">
            <w:pPr>
              <w:jc w:val="center"/>
            </w:pPr>
          </w:p>
        </w:tc>
        <w:tc>
          <w:tcPr>
            <w:tcW w:w="1691" w:type="dxa"/>
            <w:tcMar>
              <w:top w:w="55" w:type="dxa"/>
              <w:left w:w="55" w:type="dxa"/>
              <w:bottom w:w="55" w:type="dxa"/>
              <w:right w:w="55" w:type="dxa"/>
            </w:tcMar>
            <w:vAlign w:val="center"/>
          </w:tcPr>
          <w:p w14:paraId="25A8669B" w14:textId="77777777" w:rsidR="007E60A8" w:rsidRDefault="007E60A8" w:rsidP="007E60A8">
            <w:pPr>
              <w:jc w:val="right"/>
            </w:pPr>
          </w:p>
        </w:tc>
        <w:tc>
          <w:tcPr>
            <w:tcW w:w="1614" w:type="dxa"/>
            <w:tcMar>
              <w:top w:w="55" w:type="dxa"/>
              <w:left w:w="55" w:type="dxa"/>
              <w:bottom w:w="55" w:type="dxa"/>
              <w:right w:w="55" w:type="dxa"/>
            </w:tcMar>
            <w:vAlign w:val="center"/>
          </w:tcPr>
          <w:p w14:paraId="4874FF28" w14:textId="77777777" w:rsidR="007E60A8" w:rsidRDefault="007E60A8" w:rsidP="007E60A8">
            <w:pPr>
              <w:jc w:val="right"/>
            </w:pPr>
          </w:p>
        </w:tc>
        <w:tc>
          <w:tcPr>
            <w:tcW w:w="1509" w:type="dxa"/>
            <w:tcMar>
              <w:top w:w="55" w:type="dxa"/>
              <w:left w:w="55" w:type="dxa"/>
              <w:bottom w:w="55" w:type="dxa"/>
              <w:right w:w="55" w:type="dxa"/>
            </w:tcMar>
            <w:vAlign w:val="center"/>
          </w:tcPr>
          <w:p w14:paraId="4B6D79DF" w14:textId="77777777" w:rsidR="007E60A8" w:rsidRDefault="007E60A8" w:rsidP="007E60A8">
            <w:pPr>
              <w:jc w:val="right"/>
            </w:pPr>
          </w:p>
        </w:tc>
      </w:tr>
      <w:tr w:rsidR="007E60A8" w14:paraId="65371EEA" w14:textId="77777777" w:rsidTr="007E60A8">
        <w:trPr>
          <w:jc w:val="center"/>
        </w:trPr>
        <w:tc>
          <w:tcPr>
            <w:tcW w:w="3384" w:type="dxa"/>
            <w:tcMar>
              <w:top w:w="55" w:type="dxa"/>
              <w:left w:w="55" w:type="dxa"/>
              <w:bottom w:w="55" w:type="dxa"/>
              <w:right w:w="55" w:type="dxa"/>
            </w:tcMar>
          </w:tcPr>
          <w:p w14:paraId="0D33689A" w14:textId="7199B8BD" w:rsidR="007E60A8" w:rsidRDefault="007E60A8" w:rsidP="007E60A8">
            <w:r w:rsidRPr="007F6C3E">
              <w:t>27.sklop: TESTENINE</w:t>
            </w:r>
          </w:p>
        </w:tc>
        <w:tc>
          <w:tcPr>
            <w:tcW w:w="1404" w:type="dxa"/>
            <w:tcMar>
              <w:top w:w="55" w:type="dxa"/>
              <w:left w:w="55" w:type="dxa"/>
              <w:bottom w:w="55" w:type="dxa"/>
              <w:right w:w="55" w:type="dxa"/>
            </w:tcMar>
            <w:vAlign w:val="center"/>
          </w:tcPr>
          <w:p w14:paraId="08408ED3" w14:textId="77777777" w:rsidR="007E60A8" w:rsidRDefault="007E60A8" w:rsidP="007E60A8">
            <w:pPr>
              <w:jc w:val="center"/>
            </w:pPr>
          </w:p>
        </w:tc>
        <w:tc>
          <w:tcPr>
            <w:tcW w:w="1691" w:type="dxa"/>
            <w:tcMar>
              <w:top w:w="55" w:type="dxa"/>
              <w:left w:w="55" w:type="dxa"/>
              <w:bottom w:w="55" w:type="dxa"/>
              <w:right w:w="55" w:type="dxa"/>
            </w:tcMar>
            <w:vAlign w:val="center"/>
          </w:tcPr>
          <w:p w14:paraId="2FB3F4F1" w14:textId="77777777" w:rsidR="007E60A8" w:rsidRDefault="007E60A8" w:rsidP="007E60A8">
            <w:pPr>
              <w:jc w:val="right"/>
            </w:pPr>
          </w:p>
        </w:tc>
        <w:tc>
          <w:tcPr>
            <w:tcW w:w="1614" w:type="dxa"/>
            <w:tcMar>
              <w:top w:w="55" w:type="dxa"/>
              <w:left w:w="55" w:type="dxa"/>
              <w:bottom w:w="55" w:type="dxa"/>
              <w:right w:w="55" w:type="dxa"/>
            </w:tcMar>
            <w:vAlign w:val="center"/>
          </w:tcPr>
          <w:p w14:paraId="25C8958C" w14:textId="77777777" w:rsidR="007E60A8" w:rsidRDefault="007E60A8" w:rsidP="007E60A8">
            <w:pPr>
              <w:jc w:val="right"/>
            </w:pPr>
          </w:p>
        </w:tc>
        <w:tc>
          <w:tcPr>
            <w:tcW w:w="1509" w:type="dxa"/>
            <w:tcMar>
              <w:top w:w="55" w:type="dxa"/>
              <w:left w:w="55" w:type="dxa"/>
              <w:bottom w:w="55" w:type="dxa"/>
              <w:right w:w="55" w:type="dxa"/>
            </w:tcMar>
            <w:vAlign w:val="center"/>
          </w:tcPr>
          <w:p w14:paraId="1B1DE717" w14:textId="77777777" w:rsidR="007E60A8" w:rsidRDefault="007E60A8" w:rsidP="007E60A8">
            <w:pPr>
              <w:jc w:val="right"/>
            </w:pPr>
          </w:p>
        </w:tc>
      </w:tr>
      <w:tr w:rsidR="007E60A8" w14:paraId="4CA9476C" w14:textId="77777777" w:rsidTr="007E60A8">
        <w:trPr>
          <w:jc w:val="center"/>
        </w:trPr>
        <w:tc>
          <w:tcPr>
            <w:tcW w:w="3384" w:type="dxa"/>
            <w:tcMar>
              <w:top w:w="55" w:type="dxa"/>
              <w:left w:w="55" w:type="dxa"/>
              <w:bottom w:w="55" w:type="dxa"/>
              <w:right w:w="55" w:type="dxa"/>
            </w:tcMar>
          </w:tcPr>
          <w:p w14:paraId="291EC88F" w14:textId="31511C54" w:rsidR="007E60A8" w:rsidRDefault="007E60A8" w:rsidP="007E60A8">
            <w:r w:rsidRPr="007F6C3E">
              <w:t>28.sklop: LAZANJA</w:t>
            </w:r>
          </w:p>
        </w:tc>
        <w:tc>
          <w:tcPr>
            <w:tcW w:w="1404" w:type="dxa"/>
            <w:tcMar>
              <w:top w:w="55" w:type="dxa"/>
              <w:left w:w="55" w:type="dxa"/>
              <w:bottom w:w="55" w:type="dxa"/>
              <w:right w:w="55" w:type="dxa"/>
            </w:tcMar>
            <w:vAlign w:val="center"/>
          </w:tcPr>
          <w:p w14:paraId="1D00DDE2" w14:textId="77777777" w:rsidR="007E60A8" w:rsidRDefault="007E60A8" w:rsidP="007E60A8">
            <w:pPr>
              <w:jc w:val="center"/>
            </w:pPr>
          </w:p>
        </w:tc>
        <w:tc>
          <w:tcPr>
            <w:tcW w:w="1691" w:type="dxa"/>
            <w:tcMar>
              <w:top w:w="55" w:type="dxa"/>
              <w:left w:w="55" w:type="dxa"/>
              <w:bottom w:w="55" w:type="dxa"/>
              <w:right w:w="55" w:type="dxa"/>
            </w:tcMar>
            <w:vAlign w:val="center"/>
          </w:tcPr>
          <w:p w14:paraId="454CE8F7" w14:textId="77777777" w:rsidR="007E60A8" w:rsidRDefault="007E60A8" w:rsidP="007E60A8">
            <w:pPr>
              <w:jc w:val="right"/>
            </w:pPr>
          </w:p>
        </w:tc>
        <w:tc>
          <w:tcPr>
            <w:tcW w:w="1614" w:type="dxa"/>
            <w:tcMar>
              <w:top w:w="55" w:type="dxa"/>
              <w:left w:w="55" w:type="dxa"/>
              <w:bottom w:w="55" w:type="dxa"/>
              <w:right w:w="55" w:type="dxa"/>
            </w:tcMar>
            <w:vAlign w:val="center"/>
          </w:tcPr>
          <w:p w14:paraId="3292189C" w14:textId="77777777" w:rsidR="007E60A8" w:rsidRDefault="007E60A8" w:rsidP="007E60A8">
            <w:pPr>
              <w:jc w:val="right"/>
            </w:pPr>
          </w:p>
        </w:tc>
        <w:tc>
          <w:tcPr>
            <w:tcW w:w="1509" w:type="dxa"/>
            <w:tcMar>
              <w:top w:w="55" w:type="dxa"/>
              <w:left w:w="55" w:type="dxa"/>
              <w:bottom w:w="55" w:type="dxa"/>
              <w:right w:w="55" w:type="dxa"/>
            </w:tcMar>
            <w:vAlign w:val="center"/>
          </w:tcPr>
          <w:p w14:paraId="29C6DA16" w14:textId="77777777" w:rsidR="007E60A8" w:rsidRDefault="007E60A8" w:rsidP="007E60A8">
            <w:pPr>
              <w:jc w:val="right"/>
            </w:pPr>
          </w:p>
        </w:tc>
      </w:tr>
      <w:tr w:rsidR="007E60A8" w14:paraId="37062EB8" w14:textId="77777777" w:rsidTr="007E60A8">
        <w:trPr>
          <w:jc w:val="center"/>
        </w:trPr>
        <w:tc>
          <w:tcPr>
            <w:tcW w:w="3384" w:type="dxa"/>
            <w:tcMar>
              <w:top w:w="55" w:type="dxa"/>
              <w:left w:w="55" w:type="dxa"/>
              <w:bottom w:w="55" w:type="dxa"/>
              <w:right w:w="55" w:type="dxa"/>
            </w:tcMar>
          </w:tcPr>
          <w:p w14:paraId="67512E0E" w14:textId="0FB88B20" w:rsidR="007E60A8" w:rsidRDefault="007E60A8" w:rsidP="007E60A8">
            <w:r w:rsidRPr="007F6C3E">
              <w:t>29.sklop: POLNJENE TESTENINE - SVEŽE</w:t>
            </w:r>
          </w:p>
        </w:tc>
        <w:tc>
          <w:tcPr>
            <w:tcW w:w="1404" w:type="dxa"/>
            <w:tcMar>
              <w:top w:w="55" w:type="dxa"/>
              <w:left w:w="55" w:type="dxa"/>
              <w:bottom w:w="55" w:type="dxa"/>
              <w:right w:w="55" w:type="dxa"/>
            </w:tcMar>
            <w:vAlign w:val="center"/>
          </w:tcPr>
          <w:p w14:paraId="3060BE5B" w14:textId="77777777" w:rsidR="007E60A8" w:rsidRDefault="007E60A8" w:rsidP="007E60A8">
            <w:pPr>
              <w:jc w:val="center"/>
            </w:pPr>
          </w:p>
        </w:tc>
        <w:tc>
          <w:tcPr>
            <w:tcW w:w="1691" w:type="dxa"/>
            <w:tcMar>
              <w:top w:w="55" w:type="dxa"/>
              <w:left w:w="55" w:type="dxa"/>
              <w:bottom w:w="55" w:type="dxa"/>
              <w:right w:w="55" w:type="dxa"/>
            </w:tcMar>
            <w:vAlign w:val="center"/>
          </w:tcPr>
          <w:p w14:paraId="0A7378C9" w14:textId="77777777" w:rsidR="007E60A8" w:rsidRDefault="007E60A8" w:rsidP="007E60A8">
            <w:pPr>
              <w:jc w:val="right"/>
            </w:pPr>
          </w:p>
        </w:tc>
        <w:tc>
          <w:tcPr>
            <w:tcW w:w="1614" w:type="dxa"/>
            <w:tcMar>
              <w:top w:w="55" w:type="dxa"/>
              <w:left w:w="55" w:type="dxa"/>
              <w:bottom w:w="55" w:type="dxa"/>
              <w:right w:w="55" w:type="dxa"/>
            </w:tcMar>
            <w:vAlign w:val="center"/>
          </w:tcPr>
          <w:p w14:paraId="0AED74B0" w14:textId="77777777" w:rsidR="007E60A8" w:rsidRDefault="007E60A8" w:rsidP="007E60A8">
            <w:pPr>
              <w:jc w:val="right"/>
            </w:pPr>
          </w:p>
        </w:tc>
        <w:tc>
          <w:tcPr>
            <w:tcW w:w="1509" w:type="dxa"/>
            <w:tcMar>
              <w:top w:w="55" w:type="dxa"/>
              <w:left w:w="55" w:type="dxa"/>
              <w:bottom w:w="55" w:type="dxa"/>
              <w:right w:w="55" w:type="dxa"/>
            </w:tcMar>
            <w:vAlign w:val="center"/>
          </w:tcPr>
          <w:p w14:paraId="52A24A38" w14:textId="77777777" w:rsidR="007E60A8" w:rsidRDefault="007E60A8" w:rsidP="007E60A8">
            <w:pPr>
              <w:jc w:val="right"/>
            </w:pPr>
          </w:p>
        </w:tc>
      </w:tr>
      <w:tr w:rsidR="007E60A8" w14:paraId="51D569FF" w14:textId="77777777" w:rsidTr="007E60A8">
        <w:trPr>
          <w:jc w:val="center"/>
        </w:trPr>
        <w:tc>
          <w:tcPr>
            <w:tcW w:w="3384" w:type="dxa"/>
            <w:tcMar>
              <w:top w:w="55" w:type="dxa"/>
              <w:left w:w="55" w:type="dxa"/>
              <w:bottom w:w="55" w:type="dxa"/>
              <w:right w:w="55" w:type="dxa"/>
            </w:tcMar>
          </w:tcPr>
          <w:p w14:paraId="7A444E78" w14:textId="35BDFE7A" w:rsidR="007E60A8" w:rsidRDefault="007E60A8" w:rsidP="007E60A8">
            <w:pPr>
              <w:rPr>
                <w:sz w:val="17"/>
              </w:rPr>
            </w:pPr>
            <w:r w:rsidRPr="007F6C3E">
              <w:t>33.sklop: PŠENIČNI KRUH, OSTALI KRUH</w:t>
            </w:r>
          </w:p>
        </w:tc>
        <w:tc>
          <w:tcPr>
            <w:tcW w:w="1404" w:type="dxa"/>
            <w:tcMar>
              <w:top w:w="55" w:type="dxa"/>
              <w:left w:w="55" w:type="dxa"/>
              <w:bottom w:w="55" w:type="dxa"/>
              <w:right w:w="55" w:type="dxa"/>
            </w:tcMar>
            <w:vAlign w:val="center"/>
          </w:tcPr>
          <w:p w14:paraId="29834E0D" w14:textId="77777777" w:rsidR="007E60A8" w:rsidRDefault="007E60A8" w:rsidP="007E60A8">
            <w:pPr>
              <w:jc w:val="center"/>
            </w:pPr>
          </w:p>
        </w:tc>
        <w:tc>
          <w:tcPr>
            <w:tcW w:w="1691" w:type="dxa"/>
            <w:tcMar>
              <w:top w:w="55" w:type="dxa"/>
              <w:left w:w="55" w:type="dxa"/>
              <w:bottom w:w="55" w:type="dxa"/>
              <w:right w:w="55" w:type="dxa"/>
            </w:tcMar>
            <w:vAlign w:val="center"/>
          </w:tcPr>
          <w:p w14:paraId="2D561753" w14:textId="77777777" w:rsidR="007E60A8" w:rsidRDefault="007E60A8" w:rsidP="007E60A8">
            <w:pPr>
              <w:jc w:val="right"/>
            </w:pPr>
          </w:p>
        </w:tc>
        <w:tc>
          <w:tcPr>
            <w:tcW w:w="1614" w:type="dxa"/>
            <w:tcMar>
              <w:top w:w="55" w:type="dxa"/>
              <w:left w:w="55" w:type="dxa"/>
              <w:bottom w:w="55" w:type="dxa"/>
              <w:right w:w="55" w:type="dxa"/>
            </w:tcMar>
            <w:vAlign w:val="center"/>
          </w:tcPr>
          <w:p w14:paraId="5AC99362" w14:textId="77777777" w:rsidR="007E60A8" w:rsidRDefault="007E60A8" w:rsidP="007E60A8">
            <w:pPr>
              <w:jc w:val="right"/>
            </w:pPr>
          </w:p>
        </w:tc>
        <w:tc>
          <w:tcPr>
            <w:tcW w:w="1509" w:type="dxa"/>
            <w:tcMar>
              <w:top w:w="55" w:type="dxa"/>
              <w:left w:w="55" w:type="dxa"/>
              <w:bottom w:w="55" w:type="dxa"/>
              <w:right w:w="55" w:type="dxa"/>
            </w:tcMar>
            <w:vAlign w:val="center"/>
          </w:tcPr>
          <w:p w14:paraId="0227F457" w14:textId="77777777" w:rsidR="007E60A8" w:rsidRDefault="007E60A8" w:rsidP="007E60A8">
            <w:pPr>
              <w:jc w:val="right"/>
            </w:pPr>
          </w:p>
        </w:tc>
      </w:tr>
      <w:tr w:rsidR="007E60A8" w14:paraId="1E1699B9" w14:textId="77777777" w:rsidTr="007E60A8">
        <w:trPr>
          <w:jc w:val="center"/>
        </w:trPr>
        <w:tc>
          <w:tcPr>
            <w:tcW w:w="3384" w:type="dxa"/>
            <w:tcMar>
              <w:top w:w="55" w:type="dxa"/>
              <w:left w:w="55" w:type="dxa"/>
              <w:bottom w:w="55" w:type="dxa"/>
              <w:right w:w="55" w:type="dxa"/>
            </w:tcMar>
          </w:tcPr>
          <w:p w14:paraId="1A671247" w14:textId="54D85C78" w:rsidR="007E60A8" w:rsidRDefault="007E60A8" w:rsidP="007E60A8">
            <w:pPr>
              <w:rPr>
                <w:sz w:val="17"/>
              </w:rPr>
            </w:pPr>
            <w:r w:rsidRPr="007F6C3E">
              <w:t>34.sklop: ŽEMLJE, STRUČKE, BOMBETE</w:t>
            </w:r>
          </w:p>
        </w:tc>
        <w:tc>
          <w:tcPr>
            <w:tcW w:w="1404" w:type="dxa"/>
            <w:tcMar>
              <w:top w:w="55" w:type="dxa"/>
              <w:left w:w="55" w:type="dxa"/>
              <w:bottom w:w="55" w:type="dxa"/>
              <w:right w:w="55" w:type="dxa"/>
            </w:tcMar>
            <w:vAlign w:val="center"/>
          </w:tcPr>
          <w:p w14:paraId="7F34DC2C" w14:textId="77777777" w:rsidR="007E60A8" w:rsidRDefault="007E60A8" w:rsidP="007E60A8">
            <w:pPr>
              <w:jc w:val="center"/>
            </w:pPr>
          </w:p>
        </w:tc>
        <w:tc>
          <w:tcPr>
            <w:tcW w:w="1691" w:type="dxa"/>
            <w:tcMar>
              <w:top w:w="55" w:type="dxa"/>
              <w:left w:w="55" w:type="dxa"/>
              <w:bottom w:w="55" w:type="dxa"/>
              <w:right w:w="55" w:type="dxa"/>
            </w:tcMar>
            <w:vAlign w:val="center"/>
          </w:tcPr>
          <w:p w14:paraId="29EF6E89" w14:textId="77777777" w:rsidR="007E60A8" w:rsidRDefault="007E60A8" w:rsidP="007E60A8">
            <w:pPr>
              <w:jc w:val="right"/>
            </w:pPr>
          </w:p>
        </w:tc>
        <w:tc>
          <w:tcPr>
            <w:tcW w:w="1614" w:type="dxa"/>
            <w:tcMar>
              <w:top w:w="55" w:type="dxa"/>
              <w:left w:w="55" w:type="dxa"/>
              <w:bottom w:w="55" w:type="dxa"/>
              <w:right w:w="55" w:type="dxa"/>
            </w:tcMar>
            <w:vAlign w:val="center"/>
          </w:tcPr>
          <w:p w14:paraId="61703CA2" w14:textId="77777777" w:rsidR="007E60A8" w:rsidRDefault="007E60A8" w:rsidP="007E60A8">
            <w:pPr>
              <w:jc w:val="right"/>
            </w:pPr>
          </w:p>
        </w:tc>
        <w:tc>
          <w:tcPr>
            <w:tcW w:w="1509" w:type="dxa"/>
            <w:tcMar>
              <w:top w:w="55" w:type="dxa"/>
              <w:left w:w="55" w:type="dxa"/>
              <w:bottom w:w="55" w:type="dxa"/>
              <w:right w:w="55" w:type="dxa"/>
            </w:tcMar>
            <w:vAlign w:val="center"/>
          </w:tcPr>
          <w:p w14:paraId="29D2FBE7" w14:textId="77777777" w:rsidR="007E60A8" w:rsidRDefault="007E60A8" w:rsidP="007E60A8">
            <w:pPr>
              <w:jc w:val="right"/>
            </w:pPr>
          </w:p>
        </w:tc>
      </w:tr>
      <w:tr w:rsidR="007E60A8" w14:paraId="46B44786" w14:textId="77777777" w:rsidTr="007E60A8">
        <w:trPr>
          <w:jc w:val="center"/>
        </w:trPr>
        <w:tc>
          <w:tcPr>
            <w:tcW w:w="3384" w:type="dxa"/>
            <w:tcMar>
              <w:top w:w="55" w:type="dxa"/>
              <w:left w:w="55" w:type="dxa"/>
              <w:bottom w:w="55" w:type="dxa"/>
              <w:right w:w="55" w:type="dxa"/>
            </w:tcMar>
          </w:tcPr>
          <w:p w14:paraId="6FD9229F" w14:textId="0B6052BF" w:rsidR="007E60A8" w:rsidRDefault="007E60A8" w:rsidP="007E60A8">
            <w:pPr>
              <w:rPr>
                <w:sz w:val="17"/>
              </w:rPr>
            </w:pPr>
            <w:r w:rsidRPr="007F6C3E">
              <w:t>37.sklop: DROBTINE</w:t>
            </w:r>
          </w:p>
        </w:tc>
        <w:tc>
          <w:tcPr>
            <w:tcW w:w="1404" w:type="dxa"/>
            <w:tcMar>
              <w:top w:w="55" w:type="dxa"/>
              <w:left w:w="55" w:type="dxa"/>
              <w:bottom w:w="55" w:type="dxa"/>
              <w:right w:w="55" w:type="dxa"/>
            </w:tcMar>
            <w:vAlign w:val="center"/>
          </w:tcPr>
          <w:p w14:paraId="781233BB" w14:textId="77777777" w:rsidR="007E60A8" w:rsidRDefault="007E60A8" w:rsidP="007E60A8">
            <w:pPr>
              <w:jc w:val="center"/>
            </w:pPr>
          </w:p>
        </w:tc>
        <w:tc>
          <w:tcPr>
            <w:tcW w:w="1691" w:type="dxa"/>
            <w:tcMar>
              <w:top w:w="55" w:type="dxa"/>
              <w:left w:w="55" w:type="dxa"/>
              <w:bottom w:w="55" w:type="dxa"/>
              <w:right w:w="55" w:type="dxa"/>
            </w:tcMar>
            <w:vAlign w:val="center"/>
          </w:tcPr>
          <w:p w14:paraId="6D578471" w14:textId="77777777" w:rsidR="007E60A8" w:rsidRDefault="007E60A8" w:rsidP="007E60A8">
            <w:pPr>
              <w:jc w:val="right"/>
            </w:pPr>
          </w:p>
        </w:tc>
        <w:tc>
          <w:tcPr>
            <w:tcW w:w="1614" w:type="dxa"/>
            <w:tcMar>
              <w:top w:w="55" w:type="dxa"/>
              <w:left w:w="55" w:type="dxa"/>
              <w:bottom w:w="55" w:type="dxa"/>
              <w:right w:w="55" w:type="dxa"/>
            </w:tcMar>
            <w:vAlign w:val="center"/>
          </w:tcPr>
          <w:p w14:paraId="5180D876" w14:textId="77777777" w:rsidR="007E60A8" w:rsidRDefault="007E60A8" w:rsidP="007E60A8">
            <w:pPr>
              <w:jc w:val="right"/>
            </w:pPr>
          </w:p>
        </w:tc>
        <w:tc>
          <w:tcPr>
            <w:tcW w:w="1509" w:type="dxa"/>
            <w:tcMar>
              <w:top w:w="55" w:type="dxa"/>
              <w:left w:w="55" w:type="dxa"/>
              <w:bottom w:w="55" w:type="dxa"/>
              <w:right w:w="55" w:type="dxa"/>
            </w:tcMar>
            <w:vAlign w:val="center"/>
          </w:tcPr>
          <w:p w14:paraId="56FD18FB" w14:textId="77777777" w:rsidR="007E60A8" w:rsidRDefault="007E60A8" w:rsidP="007E60A8">
            <w:pPr>
              <w:jc w:val="right"/>
            </w:pPr>
          </w:p>
        </w:tc>
      </w:tr>
      <w:tr w:rsidR="007E60A8" w14:paraId="6EC272EF" w14:textId="77777777" w:rsidTr="007E60A8">
        <w:trPr>
          <w:jc w:val="center"/>
        </w:trPr>
        <w:tc>
          <w:tcPr>
            <w:tcW w:w="3384" w:type="dxa"/>
            <w:tcMar>
              <w:top w:w="55" w:type="dxa"/>
              <w:left w:w="55" w:type="dxa"/>
              <w:bottom w:w="55" w:type="dxa"/>
              <w:right w:w="55" w:type="dxa"/>
            </w:tcMar>
          </w:tcPr>
          <w:p w14:paraId="2569C675" w14:textId="09531320" w:rsidR="007E60A8" w:rsidRDefault="007E60A8" w:rsidP="007E60A8">
            <w:pPr>
              <w:rPr>
                <w:sz w:val="17"/>
              </w:rPr>
            </w:pPr>
            <w:r w:rsidRPr="007F6C3E">
              <w:t>38.sklop: KAKAVOVI IN KAVNI IZDELKI</w:t>
            </w:r>
          </w:p>
        </w:tc>
        <w:tc>
          <w:tcPr>
            <w:tcW w:w="1404" w:type="dxa"/>
            <w:tcMar>
              <w:top w:w="55" w:type="dxa"/>
              <w:left w:w="55" w:type="dxa"/>
              <w:bottom w:w="55" w:type="dxa"/>
              <w:right w:w="55" w:type="dxa"/>
            </w:tcMar>
            <w:vAlign w:val="center"/>
          </w:tcPr>
          <w:p w14:paraId="65EF4CF8" w14:textId="77777777" w:rsidR="007E60A8" w:rsidRDefault="007E60A8" w:rsidP="007E60A8">
            <w:pPr>
              <w:jc w:val="center"/>
            </w:pPr>
          </w:p>
        </w:tc>
        <w:tc>
          <w:tcPr>
            <w:tcW w:w="1691" w:type="dxa"/>
            <w:tcMar>
              <w:top w:w="55" w:type="dxa"/>
              <w:left w:w="55" w:type="dxa"/>
              <w:bottom w:w="55" w:type="dxa"/>
              <w:right w:w="55" w:type="dxa"/>
            </w:tcMar>
            <w:vAlign w:val="center"/>
          </w:tcPr>
          <w:p w14:paraId="2868B776" w14:textId="77777777" w:rsidR="007E60A8" w:rsidRDefault="007E60A8" w:rsidP="007E60A8">
            <w:pPr>
              <w:jc w:val="right"/>
            </w:pPr>
          </w:p>
        </w:tc>
        <w:tc>
          <w:tcPr>
            <w:tcW w:w="1614" w:type="dxa"/>
            <w:tcMar>
              <w:top w:w="55" w:type="dxa"/>
              <w:left w:w="55" w:type="dxa"/>
              <w:bottom w:w="55" w:type="dxa"/>
              <w:right w:w="55" w:type="dxa"/>
            </w:tcMar>
            <w:vAlign w:val="center"/>
          </w:tcPr>
          <w:p w14:paraId="5452FCE3" w14:textId="77777777" w:rsidR="007E60A8" w:rsidRDefault="007E60A8" w:rsidP="007E60A8">
            <w:pPr>
              <w:jc w:val="right"/>
            </w:pPr>
          </w:p>
        </w:tc>
        <w:tc>
          <w:tcPr>
            <w:tcW w:w="1509" w:type="dxa"/>
            <w:tcMar>
              <w:top w:w="55" w:type="dxa"/>
              <w:left w:w="55" w:type="dxa"/>
              <w:bottom w:w="55" w:type="dxa"/>
              <w:right w:w="55" w:type="dxa"/>
            </w:tcMar>
            <w:vAlign w:val="center"/>
          </w:tcPr>
          <w:p w14:paraId="0EBC7433" w14:textId="77777777" w:rsidR="007E60A8" w:rsidRDefault="007E60A8" w:rsidP="007E60A8">
            <w:pPr>
              <w:jc w:val="right"/>
            </w:pPr>
          </w:p>
        </w:tc>
      </w:tr>
      <w:tr w:rsidR="007E60A8" w14:paraId="259AD223" w14:textId="77777777" w:rsidTr="007E60A8">
        <w:trPr>
          <w:jc w:val="center"/>
        </w:trPr>
        <w:tc>
          <w:tcPr>
            <w:tcW w:w="3384" w:type="dxa"/>
            <w:tcMar>
              <w:top w:w="55" w:type="dxa"/>
              <w:left w:w="55" w:type="dxa"/>
              <w:bottom w:w="55" w:type="dxa"/>
              <w:right w:w="55" w:type="dxa"/>
            </w:tcMar>
          </w:tcPr>
          <w:p w14:paraId="6180BBAB" w14:textId="53116CC5" w:rsidR="007E60A8" w:rsidRDefault="007E60A8" w:rsidP="007E60A8">
            <w:pPr>
              <w:rPr>
                <w:sz w:val="17"/>
              </w:rPr>
            </w:pPr>
            <w:r w:rsidRPr="007F6C3E">
              <w:t>39.sklop: ČAJI</w:t>
            </w:r>
          </w:p>
        </w:tc>
        <w:tc>
          <w:tcPr>
            <w:tcW w:w="1404" w:type="dxa"/>
            <w:tcMar>
              <w:top w:w="55" w:type="dxa"/>
              <w:left w:w="55" w:type="dxa"/>
              <w:bottom w:w="55" w:type="dxa"/>
              <w:right w:w="55" w:type="dxa"/>
            </w:tcMar>
            <w:vAlign w:val="center"/>
          </w:tcPr>
          <w:p w14:paraId="22AC80A4" w14:textId="77777777" w:rsidR="007E60A8" w:rsidRDefault="007E60A8" w:rsidP="007E60A8">
            <w:pPr>
              <w:jc w:val="center"/>
            </w:pPr>
          </w:p>
        </w:tc>
        <w:tc>
          <w:tcPr>
            <w:tcW w:w="1691" w:type="dxa"/>
            <w:tcMar>
              <w:top w:w="55" w:type="dxa"/>
              <w:left w:w="55" w:type="dxa"/>
              <w:bottom w:w="55" w:type="dxa"/>
              <w:right w:w="55" w:type="dxa"/>
            </w:tcMar>
            <w:vAlign w:val="center"/>
          </w:tcPr>
          <w:p w14:paraId="4ECFCE2C" w14:textId="77777777" w:rsidR="007E60A8" w:rsidRDefault="007E60A8" w:rsidP="007E60A8">
            <w:pPr>
              <w:jc w:val="right"/>
            </w:pPr>
          </w:p>
        </w:tc>
        <w:tc>
          <w:tcPr>
            <w:tcW w:w="1614" w:type="dxa"/>
            <w:tcMar>
              <w:top w:w="55" w:type="dxa"/>
              <w:left w:w="55" w:type="dxa"/>
              <w:bottom w:w="55" w:type="dxa"/>
              <w:right w:w="55" w:type="dxa"/>
            </w:tcMar>
            <w:vAlign w:val="center"/>
          </w:tcPr>
          <w:p w14:paraId="1525497A" w14:textId="77777777" w:rsidR="007E60A8" w:rsidRDefault="007E60A8" w:rsidP="007E60A8">
            <w:pPr>
              <w:jc w:val="right"/>
            </w:pPr>
          </w:p>
        </w:tc>
        <w:tc>
          <w:tcPr>
            <w:tcW w:w="1509" w:type="dxa"/>
            <w:tcMar>
              <w:top w:w="55" w:type="dxa"/>
              <w:left w:w="55" w:type="dxa"/>
              <w:bottom w:w="55" w:type="dxa"/>
              <w:right w:w="55" w:type="dxa"/>
            </w:tcMar>
            <w:vAlign w:val="center"/>
          </w:tcPr>
          <w:p w14:paraId="5280787A" w14:textId="77777777" w:rsidR="007E60A8" w:rsidRDefault="007E60A8" w:rsidP="007E60A8">
            <w:pPr>
              <w:jc w:val="right"/>
            </w:pPr>
          </w:p>
        </w:tc>
      </w:tr>
      <w:tr w:rsidR="007E60A8" w14:paraId="2C328F73" w14:textId="77777777" w:rsidTr="007E60A8">
        <w:trPr>
          <w:jc w:val="center"/>
        </w:trPr>
        <w:tc>
          <w:tcPr>
            <w:tcW w:w="3384" w:type="dxa"/>
            <w:tcMar>
              <w:top w:w="55" w:type="dxa"/>
              <w:left w:w="55" w:type="dxa"/>
              <w:bottom w:w="55" w:type="dxa"/>
              <w:right w:w="55" w:type="dxa"/>
            </w:tcMar>
          </w:tcPr>
          <w:p w14:paraId="4818FFB8" w14:textId="5E86999B" w:rsidR="007E60A8" w:rsidRDefault="007E60A8" w:rsidP="007E60A8">
            <w:pPr>
              <w:rPr>
                <w:sz w:val="17"/>
              </w:rPr>
            </w:pPr>
            <w:r w:rsidRPr="007F6C3E">
              <w:t>40.sklop: RAZNI PRAŠKI IN ZAČIMBE</w:t>
            </w:r>
          </w:p>
        </w:tc>
        <w:tc>
          <w:tcPr>
            <w:tcW w:w="1404" w:type="dxa"/>
            <w:tcMar>
              <w:top w:w="55" w:type="dxa"/>
              <w:left w:w="55" w:type="dxa"/>
              <w:bottom w:w="55" w:type="dxa"/>
              <w:right w:w="55" w:type="dxa"/>
            </w:tcMar>
            <w:vAlign w:val="center"/>
          </w:tcPr>
          <w:p w14:paraId="02170233" w14:textId="77777777" w:rsidR="007E60A8" w:rsidRDefault="007E60A8" w:rsidP="007E60A8">
            <w:pPr>
              <w:jc w:val="center"/>
            </w:pPr>
          </w:p>
        </w:tc>
        <w:tc>
          <w:tcPr>
            <w:tcW w:w="1691" w:type="dxa"/>
            <w:tcMar>
              <w:top w:w="55" w:type="dxa"/>
              <w:left w:w="55" w:type="dxa"/>
              <w:bottom w:w="55" w:type="dxa"/>
              <w:right w:w="55" w:type="dxa"/>
            </w:tcMar>
            <w:vAlign w:val="center"/>
          </w:tcPr>
          <w:p w14:paraId="47BC1586" w14:textId="77777777" w:rsidR="007E60A8" w:rsidRDefault="007E60A8" w:rsidP="007E60A8">
            <w:pPr>
              <w:jc w:val="right"/>
            </w:pPr>
          </w:p>
        </w:tc>
        <w:tc>
          <w:tcPr>
            <w:tcW w:w="1614" w:type="dxa"/>
            <w:tcMar>
              <w:top w:w="55" w:type="dxa"/>
              <w:left w:w="55" w:type="dxa"/>
              <w:bottom w:w="55" w:type="dxa"/>
              <w:right w:w="55" w:type="dxa"/>
            </w:tcMar>
            <w:vAlign w:val="center"/>
          </w:tcPr>
          <w:p w14:paraId="15929BF6" w14:textId="77777777" w:rsidR="007E60A8" w:rsidRDefault="007E60A8" w:rsidP="007E60A8">
            <w:pPr>
              <w:jc w:val="right"/>
            </w:pPr>
          </w:p>
        </w:tc>
        <w:tc>
          <w:tcPr>
            <w:tcW w:w="1509" w:type="dxa"/>
            <w:tcMar>
              <w:top w:w="55" w:type="dxa"/>
              <w:left w:w="55" w:type="dxa"/>
              <w:bottom w:w="55" w:type="dxa"/>
              <w:right w:w="55" w:type="dxa"/>
            </w:tcMar>
            <w:vAlign w:val="center"/>
          </w:tcPr>
          <w:p w14:paraId="3475F486" w14:textId="77777777" w:rsidR="007E60A8" w:rsidRDefault="007E60A8" w:rsidP="007E60A8">
            <w:pPr>
              <w:jc w:val="right"/>
            </w:pPr>
          </w:p>
        </w:tc>
      </w:tr>
      <w:tr w:rsidR="007E60A8" w14:paraId="344EA3D8" w14:textId="77777777" w:rsidTr="007E60A8">
        <w:trPr>
          <w:jc w:val="center"/>
        </w:trPr>
        <w:tc>
          <w:tcPr>
            <w:tcW w:w="3384" w:type="dxa"/>
            <w:tcMar>
              <w:top w:w="55" w:type="dxa"/>
              <w:left w:w="55" w:type="dxa"/>
              <w:bottom w:w="55" w:type="dxa"/>
              <w:right w:w="55" w:type="dxa"/>
            </w:tcMar>
          </w:tcPr>
          <w:p w14:paraId="09D55470" w14:textId="6CBFB98E" w:rsidR="007E60A8" w:rsidRDefault="007E60A8" w:rsidP="007E60A8">
            <w:pPr>
              <w:rPr>
                <w:sz w:val="17"/>
              </w:rPr>
            </w:pPr>
            <w:r w:rsidRPr="007F6C3E">
              <w:t>41.sklop: KISI</w:t>
            </w:r>
          </w:p>
        </w:tc>
        <w:tc>
          <w:tcPr>
            <w:tcW w:w="1404" w:type="dxa"/>
            <w:tcMar>
              <w:top w:w="55" w:type="dxa"/>
              <w:left w:w="55" w:type="dxa"/>
              <w:bottom w:w="55" w:type="dxa"/>
              <w:right w:w="55" w:type="dxa"/>
            </w:tcMar>
            <w:vAlign w:val="center"/>
          </w:tcPr>
          <w:p w14:paraId="5814F7FF" w14:textId="77777777" w:rsidR="007E60A8" w:rsidRDefault="007E60A8" w:rsidP="007E60A8">
            <w:pPr>
              <w:jc w:val="center"/>
            </w:pPr>
          </w:p>
        </w:tc>
        <w:tc>
          <w:tcPr>
            <w:tcW w:w="1691" w:type="dxa"/>
            <w:tcMar>
              <w:top w:w="55" w:type="dxa"/>
              <w:left w:w="55" w:type="dxa"/>
              <w:bottom w:w="55" w:type="dxa"/>
              <w:right w:w="55" w:type="dxa"/>
            </w:tcMar>
            <w:vAlign w:val="center"/>
          </w:tcPr>
          <w:p w14:paraId="377ACB07" w14:textId="77777777" w:rsidR="007E60A8" w:rsidRDefault="007E60A8" w:rsidP="007E60A8">
            <w:pPr>
              <w:jc w:val="right"/>
            </w:pPr>
          </w:p>
        </w:tc>
        <w:tc>
          <w:tcPr>
            <w:tcW w:w="1614" w:type="dxa"/>
            <w:tcMar>
              <w:top w:w="55" w:type="dxa"/>
              <w:left w:w="55" w:type="dxa"/>
              <w:bottom w:w="55" w:type="dxa"/>
              <w:right w:w="55" w:type="dxa"/>
            </w:tcMar>
            <w:vAlign w:val="center"/>
          </w:tcPr>
          <w:p w14:paraId="7CCB99C4" w14:textId="77777777" w:rsidR="007E60A8" w:rsidRDefault="007E60A8" w:rsidP="007E60A8">
            <w:pPr>
              <w:jc w:val="right"/>
            </w:pPr>
          </w:p>
        </w:tc>
        <w:tc>
          <w:tcPr>
            <w:tcW w:w="1509" w:type="dxa"/>
            <w:tcMar>
              <w:top w:w="55" w:type="dxa"/>
              <w:left w:w="55" w:type="dxa"/>
              <w:bottom w:w="55" w:type="dxa"/>
              <w:right w:w="55" w:type="dxa"/>
            </w:tcMar>
            <w:vAlign w:val="center"/>
          </w:tcPr>
          <w:p w14:paraId="29D6E652" w14:textId="77777777" w:rsidR="007E60A8" w:rsidRDefault="007E60A8" w:rsidP="007E60A8">
            <w:pPr>
              <w:jc w:val="right"/>
            </w:pPr>
          </w:p>
        </w:tc>
      </w:tr>
      <w:tr w:rsidR="007E60A8" w14:paraId="63DCCEA4" w14:textId="77777777" w:rsidTr="007E60A8">
        <w:trPr>
          <w:jc w:val="center"/>
        </w:trPr>
        <w:tc>
          <w:tcPr>
            <w:tcW w:w="3384" w:type="dxa"/>
            <w:tcMar>
              <w:top w:w="55" w:type="dxa"/>
              <w:left w:w="55" w:type="dxa"/>
              <w:bottom w:w="55" w:type="dxa"/>
              <w:right w:w="55" w:type="dxa"/>
            </w:tcMar>
          </w:tcPr>
          <w:p w14:paraId="79E87814" w14:textId="123E6C28" w:rsidR="007E60A8" w:rsidRDefault="007E60A8" w:rsidP="007E60A8">
            <w:pPr>
              <w:rPr>
                <w:sz w:val="17"/>
              </w:rPr>
            </w:pPr>
            <w:r w:rsidRPr="007F6C3E">
              <w:t>42.sklop: RAZNO</w:t>
            </w:r>
          </w:p>
        </w:tc>
        <w:tc>
          <w:tcPr>
            <w:tcW w:w="1404" w:type="dxa"/>
            <w:tcMar>
              <w:top w:w="55" w:type="dxa"/>
              <w:left w:w="55" w:type="dxa"/>
              <w:bottom w:w="55" w:type="dxa"/>
              <w:right w:w="55" w:type="dxa"/>
            </w:tcMar>
            <w:vAlign w:val="center"/>
          </w:tcPr>
          <w:p w14:paraId="6653882F" w14:textId="77777777" w:rsidR="007E60A8" w:rsidRDefault="007E60A8" w:rsidP="007E60A8">
            <w:pPr>
              <w:jc w:val="center"/>
            </w:pPr>
          </w:p>
        </w:tc>
        <w:tc>
          <w:tcPr>
            <w:tcW w:w="1691" w:type="dxa"/>
            <w:tcMar>
              <w:top w:w="55" w:type="dxa"/>
              <w:left w:w="55" w:type="dxa"/>
              <w:bottom w:w="55" w:type="dxa"/>
              <w:right w:w="55" w:type="dxa"/>
            </w:tcMar>
            <w:vAlign w:val="center"/>
          </w:tcPr>
          <w:p w14:paraId="2D9C59A7" w14:textId="77777777" w:rsidR="007E60A8" w:rsidRDefault="007E60A8" w:rsidP="007E60A8">
            <w:pPr>
              <w:jc w:val="right"/>
            </w:pPr>
          </w:p>
        </w:tc>
        <w:tc>
          <w:tcPr>
            <w:tcW w:w="1614" w:type="dxa"/>
            <w:tcMar>
              <w:top w:w="55" w:type="dxa"/>
              <w:left w:w="55" w:type="dxa"/>
              <w:bottom w:w="55" w:type="dxa"/>
              <w:right w:w="55" w:type="dxa"/>
            </w:tcMar>
            <w:vAlign w:val="center"/>
          </w:tcPr>
          <w:p w14:paraId="622828B1" w14:textId="77777777" w:rsidR="007E60A8" w:rsidRDefault="007E60A8" w:rsidP="007E60A8">
            <w:pPr>
              <w:jc w:val="right"/>
            </w:pPr>
          </w:p>
        </w:tc>
        <w:tc>
          <w:tcPr>
            <w:tcW w:w="1509" w:type="dxa"/>
            <w:tcMar>
              <w:top w:w="55" w:type="dxa"/>
              <w:left w:w="55" w:type="dxa"/>
              <w:bottom w:w="55" w:type="dxa"/>
              <w:right w:w="55" w:type="dxa"/>
            </w:tcMar>
            <w:vAlign w:val="center"/>
          </w:tcPr>
          <w:p w14:paraId="39AE0404" w14:textId="77777777" w:rsidR="007E60A8" w:rsidRDefault="007E60A8" w:rsidP="007E60A8">
            <w:pPr>
              <w:jc w:val="right"/>
            </w:pPr>
          </w:p>
        </w:tc>
      </w:tr>
      <w:tr w:rsidR="007E60A8" w14:paraId="20D64993" w14:textId="77777777" w:rsidTr="007E60A8">
        <w:trPr>
          <w:jc w:val="center"/>
        </w:trPr>
        <w:tc>
          <w:tcPr>
            <w:tcW w:w="3384" w:type="dxa"/>
            <w:tcMar>
              <w:top w:w="55" w:type="dxa"/>
              <w:left w:w="55" w:type="dxa"/>
              <w:bottom w:w="55" w:type="dxa"/>
              <w:right w:w="55" w:type="dxa"/>
            </w:tcMar>
          </w:tcPr>
          <w:p w14:paraId="4DCF2F1B" w14:textId="7FC7FFD6" w:rsidR="007E60A8" w:rsidRDefault="007E60A8" w:rsidP="007E60A8">
            <w:pPr>
              <w:rPr>
                <w:sz w:val="17"/>
              </w:rPr>
            </w:pPr>
            <w:r w:rsidRPr="007F6C3E">
              <w:t>43.sklop: SOJINI IN OSTALI IZDELKI</w:t>
            </w:r>
          </w:p>
        </w:tc>
        <w:tc>
          <w:tcPr>
            <w:tcW w:w="1404" w:type="dxa"/>
            <w:tcMar>
              <w:top w:w="55" w:type="dxa"/>
              <w:left w:w="55" w:type="dxa"/>
              <w:bottom w:w="55" w:type="dxa"/>
              <w:right w:w="55" w:type="dxa"/>
            </w:tcMar>
            <w:vAlign w:val="center"/>
          </w:tcPr>
          <w:p w14:paraId="204F03E4" w14:textId="77777777" w:rsidR="007E60A8" w:rsidRDefault="007E60A8" w:rsidP="007E60A8">
            <w:pPr>
              <w:jc w:val="center"/>
            </w:pPr>
          </w:p>
        </w:tc>
        <w:tc>
          <w:tcPr>
            <w:tcW w:w="1691" w:type="dxa"/>
            <w:tcMar>
              <w:top w:w="55" w:type="dxa"/>
              <w:left w:w="55" w:type="dxa"/>
              <w:bottom w:w="55" w:type="dxa"/>
              <w:right w:w="55" w:type="dxa"/>
            </w:tcMar>
            <w:vAlign w:val="center"/>
          </w:tcPr>
          <w:p w14:paraId="1254F695" w14:textId="77777777" w:rsidR="007E60A8" w:rsidRDefault="007E60A8" w:rsidP="007E60A8">
            <w:pPr>
              <w:jc w:val="right"/>
            </w:pPr>
          </w:p>
        </w:tc>
        <w:tc>
          <w:tcPr>
            <w:tcW w:w="1614" w:type="dxa"/>
            <w:tcMar>
              <w:top w:w="55" w:type="dxa"/>
              <w:left w:w="55" w:type="dxa"/>
              <w:bottom w:w="55" w:type="dxa"/>
              <w:right w:w="55" w:type="dxa"/>
            </w:tcMar>
            <w:vAlign w:val="center"/>
          </w:tcPr>
          <w:p w14:paraId="608460CF" w14:textId="77777777" w:rsidR="007E60A8" w:rsidRDefault="007E60A8" w:rsidP="007E60A8">
            <w:pPr>
              <w:jc w:val="right"/>
            </w:pPr>
          </w:p>
        </w:tc>
        <w:tc>
          <w:tcPr>
            <w:tcW w:w="1509" w:type="dxa"/>
            <w:tcMar>
              <w:top w:w="55" w:type="dxa"/>
              <w:left w:w="55" w:type="dxa"/>
              <w:bottom w:w="55" w:type="dxa"/>
              <w:right w:w="55" w:type="dxa"/>
            </w:tcMar>
            <w:vAlign w:val="center"/>
          </w:tcPr>
          <w:p w14:paraId="5182C542" w14:textId="77777777" w:rsidR="007E60A8" w:rsidRDefault="007E60A8" w:rsidP="007E60A8">
            <w:pPr>
              <w:jc w:val="right"/>
            </w:pPr>
          </w:p>
        </w:tc>
      </w:tr>
      <w:tr w:rsidR="007E60A8" w14:paraId="4B61F29F" w14:textId="77777777" w:rsidTr="007E60A8">
        <w:trPr>
          <w:jc w:val="center"/>
        </w:trPr>
        <w:tc>
          <w:tcPr>
            <w:tcW w:w="3384" w:type="dxa"/>
            <w:tcMar>
              <w:top w:w="55" w:type="dxa"/>
              <w:left w:w="55" w:type="dxa"/>
              <w:bottom w:w="55" w:type="dxa"/>
              <w:right w:w="55" w:type="dxa"/>
            </w:tcMar>
          </w:tcPr>
          <w:p w14:paraId="7397B7E3" w14:textId="36AEB59F" w:rsidR="007E60A8" w:rsidRDefault="007E60A8" w:rsidP="007E60A8">
            <w:pPr>
              <w:rPr>
                <w:sz w:val="17"/>
              </w:rPr>
            </w:pPr>
            <w:r w:rsidRPr="007F6C3E">
              <w:t>44.sklop: MARMELADE - DIETE</w:t>
            </w:r>
          </w:p>
        </w:tc>
        <w:tc>
          <w:tcPr>
            <w:tcW w:w="1404" w:type="dxa"/>
            <w:tcMar>
              <w:top w:w="55" w:type="dxa"/>
              <w:left w:w="55" w:type="dxa"/>
              <w:bottom w:w="55" w:type="dxa"/>
              <w:right w:w="55" w:type="dxa"/>
            </w:tcMar>
            <w:vAlign w:val="center"/>
          </w:tcPr>
          <w:p w14:paraId="1E766957" w14:textId="77777777" w:rsidR="007E60A8" w:rsidRDefault="007E60A8" w:rsidP="007E60A8">
            <w:pPr>
              <w:jc w:val="center"/>
            </w:pPr>
          </w:p>
        </w:tc>
        <w:tc>
          <w:tcPr>
            <w:tcW w:w="1691" w:type="dxa"/>
            <w:tcMar>
              <w:top w:w="55" w:type="dxa"/>
              <w:left w:w="55" w:type="dxa"/>
              <w:bottom w:w="55" w:type="dxa"/>
              <w:right w:w="55" w:type="dxa"/>
            </w:tcMar>
            <w:vAlign w:val="center"/>
          </w:tcPr>
          <w:p w14:paraId="3FB3FB68" w14:textId="77777777" w:rsidR="007E60A8" w:rsidRDefault="007E60A8" w:rsidP="007E60A8">
            <w:pPr>
              <w:jc w:val="right"/>
            </w:pPr>
          </w:p>
        </w:tc>
        <w:tc>
          <w:tcPr>
            <w:tcW w:w="1614" w:type="dxa"/>
            <w:tcMar>
              <w:top w:w="55" w:type="dxa"/>
              <w:left w:w="55" w:type="dxa"/>
              <w:bottom w:w="55" w:type="dxa"/>
              <w:right w:w="55" w:type="dxa"/>
            </w:tcMar>
            <w:vAlign w:val="center"/>
          </w:tcPr>
          <w:p w14:paraId="76C0A596" w14:textId="77777777" w:rsidR="007E60A8" w:rsidRDefault="007E60A8" w:rsidP="007E60A8">
            <w:pPr>
              <w:jc w:val="right"/>
            </w:pPr>
          </w:p>
        </w:tc>
        <w:tc>
          <w:tcPr>
            <w:tcW w:w="1509" w:type="dxa"/>
            <w:tcMar>
              <w:top w:w="55" w:type="dxa"/>
              <w:left w:w="55" w:type="dxa"/>
              <w:bottom w:w="55" w:type="dxa"/>
              <w:right w:w="55" w:type="dxa"/>
            </w:tcMar>
            <w:vAlign w:val="center"/>
          </w:tcPr>
          <w:p w14:paraId="579D5F68" w14:textId="77777777" w:rsidR="007E60A8" w:rsidRDefault="007E60A8" w:rsidP="007E60A8">
            <w:pPr>
              <w:jc w:val="right"/>
            </w:pPr>
          </w:p>
        </w:tc>
      </w:tr>
      <w:tr w:rsidR="007E60A8" w14:paraId="38104448" w14:textId="77777777" w:rsidTr="007E60A8">
        <w:trPr>
          <w:jc w:val="center"/>
        </w:trPr>
        <w:tc>
          <w:tcPr>
            <w:tcW w:w="3384" w:type="dxa"/>
            <w:tcMar>
              <w:top w:w="55" w:type="dxa"/>
              <w:left w:w="55" w:type="dxa"/>
              <w:bottom w:w="55" w:type="dxa"/>
              <w:right w:w="55" w:type="dxa"/>
            </w:tcMar>
          </w:tcPr>
          <w:p w14:paraId="15A1826C" w14:textId="677A586B" w:rsidR="007E60A8" w:rsidRDefault="007E60A8" w:rsidP="007E60A8">
            <w:pPr>
              <w:rPr>
                <w:sz w:val="17"/>
              </w:rPr>
            </w:pPr>
            <w:r w:rsidRPr="007F6C3E">
              <w:t>45.sklop: DIETNA ŽIVILA</w:t>
            </w:r>
          </w:p>
        </w:tc>
        <w:tc>
          <w:tcPr>
            <w:tcW w:w="1404" w:type="dxa"/>
            <w:tcMar>
              <w:top w:w="55" w:type="dxa"/>
              <w:left w:w="55" w:type="dxa"/>
              <w:bottom w:w="55" w:type="dxa"/>
              <w:right w:w="55" w:type="dxa"/>
            </w:tcMar>
            <w:vAlign w:val="center"/>
          </w:tcPr>
          <w:p w14:paraId="7015344F" w14:textId="77777777" w:rsidR="007E60A8" w:rsidRDefault="007E60A8" w:rsidP="007E60A8">
            <w:pPr>
              <w:jc w:val="center"/>
            </w:pPr>
          </w:p>
        </w:tc>
        <w:tc>
          <w:tcPr>
            <w:tcW w:w="1691" w:type="dxa"/>
            <w:tcMar>
              <w:top w:w="55" w:type="dxa"/>
              <w:left w:w="55" w:type="dxa"/>
              <w:bottom w:w="55" w:type="dxa"/>
              <w:right w:w="55" w:type="dxa"/>
            </w:tcMar>
            <w:vAlign w:val="center"/>
          </w:tcPr>
          <w:p w14:paraId="7884BB0C" w14:textId="77777777" w:rsidR="007E60A8" w:rsidRDefault="007E60A8" w:rsidP="007E60A8">
            <w:pPr>
              <w:jc w:val="right"/>
            </w:pPr>
          </w:p>
        </w:tc>
        <w:tc>
          <w:tcPr>
            <w:tcW w:w="1614" w:type="dxa"/>
            <w:tcMar>
              <w:top w:w="55" w:type="dxa"/>
              <w:left w:w="55" w:type="dxa"/>
              <w:bottom w:w="55" w:type="dxa"/>
              <w:right w:w="55" w:type="dxa"/>
            </w:tcMar>
            <w:vAlign w:val="center"/>
          </w:tcPr>
          <w:p w14:paraId="1708C169" w14:textId="77777777" w:rsidR="007E60A8" w:rsidRDefault="007E60A8" w:rsidP="007E60A8">
            <w:pPr>
              <w:jc w:val="right"/>
            </w:pPr>
          </w:p>
        </w:tc>
        <w:tc>
          <w:tcPr>
            <w:tcW w:w="1509" w:type="dxa"/>
            <w:tcMar>
              <w:top w:w="55" w:type="dxa"/>
              <w:left w:w="55" w:type="dxa"/>
              <w:bottom w:w="55" w:type="dxa"/>
              <w:right w:w="55" w:type="dxa"/>
            </w:tcMar>
            <w:vAlign w:val="center"/>
          </w:tcPr>
          <w:p w14:paraId="45F08AF9" w14:textId="77777777" w:rsidR="007E60A8" w:rsidRDefault="007E60A8" w:rsidP="007E60A8">
            <w:pPr>
              <w:jc w:val="right"/>
            </w:pPr>
          </w:p>
        </w:tc>
      </w:tr>
      <w:tr w:rsidR="007E60A8" w14:paraId="7D7A6652" w14:textId="77777777" w:rsidTr="007E60A8">
        <w:trPr>
          <w:jc w:val="center"/>
        </w:trPr>
        <w:tc>
          <w:tcPr>
            <w:tcW w:w="3384" w:type="dxa"/>
            <w:tcMar>
              <w:top w:w="55" w:type="dxa"/>
              <w:left w:w="55" w:type="dxa"/>
              <w:bottom w:w="55" w:type="dxa"/>
              <w:right w:w="55" w:type="dxa"/>
            </w:tcMar>
          </w:tcPr>
          <w:p w14:paraId="6A893DBE" w14:textId="5B9F01E5" w:rsidR="007E60A8" w:rsidRDefault="007E60A8" w:rsidP="007E60A8">
            <w:pPr>
              <w:rPr>
                <w:sz w:val="17"/>
              </w:rPr>
            </w:pPr>
            <w:r w:rsidRPr="007F6C3E">
              <w:t>47.sklop: EKO PECIVO - SLADKO</w:t>
            </w:r>
          </w:p>
        </w:tc>
        <w:tc>
          <w:tcPr>
            <w:tcW w:w="1404" w:type="dxa"/>
            <w:tcMar>
              <w:top w:w="55" w:type="dxa"/>
              <w:left w:w="55" w:type="dxa"/>
              <w:bottom w:w="55" w:type="dxa"/>
              <w:right w:w="55" w:type="dxa"/>
            </w:tcMar>
            <w:vAlign w:val="center"/>
          </w:tcPr>
          <w:p w14:paraId="2E128F32" w14:textId="77777777" w:rsidR="007E60A8" w:rsidRDefault="007E60A8" w:rsidP="007E60A8">
            <w:pPr>
              <w:jc w:val="center"/>
            </w:pPr>
          </w:p>
        </w:tc>
        <w:tc>
          <w:tcPr>
            <w:tcW w:w="1691" w:type="dxa"/>
            <w:tcMar>
              <w:top w:w="55" w:type="dxa"/>
              <w:left w:w="55" w:type="dxa"/>
              <w:bottom w:w="55" w:type="dxa"/>
              <w:right w:w="55" w:type="dxa"/>
            </w:tcMar>
            <w:vAlign w:val="center"/>
          </w:tcPr>
          <w:p w14:paraId="190C3D98" w14:textId="77777777" w:rsidR="007E60A8" w:rsidRDefault="007E60A8" w:rsidP="007E60A8">
            <w:pPr>
              <w:jc w:val="right"/>
            </w:pPr>
          </w:p>
        </w:tc>
        <w:tc>
          <w:tcPr>
            <w:tcW w:w="1614" w:type="dxa"/>
            <w:tcMar>
              <w:top w:w="55" w:type="dxa"/>
              <w:left w:w="55" w:type="dxa"/>
              <w:bottom w:w="55" w:type="dxa"/>
              <w:right w:w="55" w:type="dxa"/>
            </w:tcMar>
            <w:vAlign w:val="center"/>
          </w:tcPr>
          <w:p w14:paraId="05A3AE30" w14:textId="77777777" w:rsidR="007E60A8" w:rsidRDefault="007E60A8" w:rsidP="007E60A8">
            <w:pPr>
              <w:jc w:val="right"/>
            </w:pPr>
          </w:p>
        </w:tc>
        <w:tc>
          <w:tcPr>
            <w:tcW w:w="1509" w:type="dxa"/>
            <w:tcMar>
              <w:top w:w="55" w:type="dxa"/>
              <w:left w:w="55" w:type="dxa"/>
              <w:bottom w:w="55" w:type="dxa"/>
              <w:right w:w="55" w:type="dxa"/>
            </w:tcMar>
            <w:vAlign w:val="center"/>
          </w:tcPr>
          <w:p w14:paraId="735E233A" w14:textId="77777777" w:rsidR="007E60A8" w:rsidRDefault="007E60A8" w:rsidP="007E60A8">
            <w:pPr>
              <w:jc w:val="right"/>
            </w:pPr>
          </w:p>
        </w:tc>
      </w:tr>
      <w:tr w:rsidR="007E60A8" w14:paraId="1908E7A1" w14:textId="77777777" w:rsidTr="007E60A8">
        <w:trPr>
          <w:jc w:val="center"/>
        </w:trPr>
        <w:tc>
          <w:tcPr>
            <w:tcW w:w="3384" w:type="dxa"/>
            <w:tcMar>
              <w:top w:w="55" w:type="dxa"/>
              <w:left w:w="55" w:type="dxa"/>
              <w:bottom w:w="55" w:type="dxa"/>
              <w:right w:w="55" w:type="dxa"/>
            </w:tcMar>
          </w:tcPr>
          <w:p w14:paraId="270C7EC9" w14:textId="7E18A626" w:rsidR="007E60A8" w:rsidRDefault="007E60A8" w:rsidP="007E60A8">
            <w:pPr>
              <w:rPr>
                <w:sz w:val="17"/>
              </w:rPr>
            </w:pPr>
            <w:r w:rsidRPr="007F6C3E">
              <w:t>48.sklop: EKO KRUH IN PEKOVSKI IZDELKI</w:t>
            </w:r>
          </w:p>
        </w:tc>
        <w:tc>
          <w:tcPr>
            <w:tcW w:w="1404" w:type="dxa"/>
            <w:tcMar>
              <w:top w:w="55" w:type="dxa"/>
              <w:left w:w="55" w:type="dxa"/>
              <w:bottom w:w="55" w:type="dxa"/>
              <w:right w:w="55" w:type="dxa"/>
            </w:tcMar>
            <w:vAlign w:val="center"/>
          </w:tcPr>
          <w:p w14:paraId="25689D38" w14:textId="77777777" w:rsidR="007E60A8" w:rsidRDefault="007E60A8" w:rsidP="007E60A8">
            <w:pPr>
              <w:jc w:val="center"/>
            </w:pPr>
          </w:p>
        </w:tc>
        <w:tc>
          <w:tcPr>
            <w:tcW w:w="1691" w:type="dxa"/>
            <w:tcMar>
              <w:top w:w="55" w:type="dxa"/>
              <w:left w:w="55" w:type="dxa"/>
              <w:bottom w:w="55" w:type="dxa"/>
              <w:right w:w="55" w:type="dxa"/>
            </w:tcMar>
            <w:vAlign w:val="center"/>
          </w:tcPr>
          <w:p w14:paraId="396429A9" w14:textId="77777777" w:rsidR="007E60A8" w:rsidRDefault="007E60A8" w:rsidP="007E60A8">
            <w:pPr>
              <w:jc w:val="right"/>
            </w:pPr>
          </w:p>
        </w:tc>
        <w:tc>
          <w:tcPr>
            <w:tcW w:w="1614" w:type="dxa"/>
            <w:tcMar>
              <w:top w:w="55" w:type="dxa"/>
              <w:left w:w="55" w:type="dxa"/>
              <w:bottom w:w="55" w:type="dxa"/>
              <w:right w:w="55" w:type="dxa"/>
            </w:tcMar>
            <w:vAlign w:val="center"/>
          </w:tcPr>
          <w:p w14:paraId="529F1AB3" w14:textId="77777777" w:rsidR="007E60A8" w:rsidRDefault="007E60A8" w:rsidP="007E60A8">
            <w:pPr>
              <w:jc w:val="right"/>
            </w:pPr>
          </w:p>
        </w:tc>
        <w:tc>
          <w:tcPr>
            <w:tcW w:w="1509" w:type="dxa"/>
            <w:tcMar>
              <w:top w:w="55" w:type="dxa"/>
              <w:left w:w="55" w:type="dxa"/>
              <w:bottom w:w="55" w:type="dxa"/>
              <w:right w:w="55" w:type="dxa"/>
            </w:tcMar>
            <w:vAlign w:val="center"/>
          </w:tcPr>
          <w:p w14:paraId="3CD02ADB" w14:textId="77777777" w:rsidR="007E60A8" w:rsidRDefault="007E60A8" w:rsidP="007E60A8">
            <w:pPr>
              <w:jc w:val="right"/>
            </w:pPr>
          </w:p>
        </w:tc>
      </w:tr>
      <w:tr w:rsidR="007E60A8" w14:paraId="1ED72EC7" w14:textId="77777777" w:rsidTr="007E60A8">
        <w:trPr>
          <w:jc w:val="center"/>
        </w:trPr>
        <w:tc>
          <w:tcPr>
            <w:tcW w:w="3384" w:type="dxa"/>
            <w:tcMar>
              <w:top w:w="55" w:type="dxa"/>
              <w:left w:w="55" w:type="dxa"/>
              <w:bottom w:w="55" w:type="dxa"/>
              <w:right w:w="55" w:type="dxa"/>
            </w:tcMar>
          </w:tcPr>
          <w:p w14:paraId="437B0337" w14:textId="12AAF898" w:rsidR="007E60A8" w:rsidRDefault="007E60A8" w:rsidP="007E60A8">
            <w:pPr>
              <w:rPr>
                <w:sz w:val="17"/>
              </w:rPr>
            </w:pPr>
            <w:r w:rsidRPr="007F6C3E">
              <w:t>50. sklop: PERUTNINA IN PERUTNINSKI IZDELKI</w:t>
            </w:r>
          </w:p>
        </w:tc>
        <w:tc>
          <w:tcPr>
            <w:tcW w:w="1404" w:type="dxa"/>
            <w:tcMar>
              <w:top w:w="55" w:type="dxa"/>
              <w:left w:w="55" w:type="dxa"/>
              <w:bottom w:w="55" w:type="dxa"/>
              <w:right w:w="55" w:type="dxa"/>
            </w:tcMar>
            <w:vAlign w:val="center"/>
          </w:tcPr>
          <w:p w14:paraId="61372EBE" w14:textId="77777777" w:rsidR="007E60A8" w:rsidRDefault="007E60A8" w:rsidP="007E60A8">
            <w:pPr>
              <w:jc w:val="center"/>
            </w:pPr>
          </w:p>
        </w:tc>
        <w:tc>
          <w:tcPr>
            <w:tcW w:w="1691" w:type="dxa"/>
            <w:tcMar>
              <w:top w:w="55" w:type="dxa"/>
              <w:left w:w="55" w:type="dxa"/>
              <w:bottom w:w="55" w:type="dxa"/>
              <w:right w:w="55" w:type="dxa"/>
            </w:tcMar>
            <w:vAlign w:val="center"/>
          </w:tcPr>
          <w:p w14:paraId="1D092018" w14:textId="77777777" w:rsidR="007E60A8" w:rsidRDefault="007E60A8" w:rsidP="007E60A8">
            <w:pPr>
              <w:jc w:val="right"/>
            </w:pPr>
          </w:p>
        </w:tc>
        <w:tc>
          <w:tcPr>
            <w:tcW w:w="1614" w:type="dxa"/>
            <w:tcMar>
              <w:top w:w="55" w:type="dxa"/>
              <w:left w:w="55" w:type="dxa"/>
              <w:bottom w:w="55" w:type="dxa"/>
              <w:right w:w="55" w:type="dxa"/>
            </w:tcMar>
            <w:vAlign w:val="center"/>
          </w:tcPr>
          <w:p w14:paraId="0220EFDF" w14:textId="77777777" w:rsidR="007E60A8" w:rsidRDefault="007E60A8" w:rsidP="007E60A8">
            <w:pPr>
              <w:jc w:val="right"/>
            </w:pPr>
          </w:p>
        </w:tc>
        <w:tc>
          <w:tcPr>
            <w:tcW w:w="1509" w:type="dxa"/>
            <w:tcMar>
              <w:top w:w="55" w:type="dxa"/>
              <w:left w:w="55" w:type="dxa"/>
              <w:bottom w:w="55" w:type="dxa"/>
              <w:right w:w="55" w:type="dxa"/>
            </w:tcMar>
            <w:vAlign w:val="center"/>
          </w:tcPr>
          <w:p w14:paraId="449EE580" w14:textId="77777777" w:rsidR="007E60A8" w:rsidRDefault="007E60A8" w:rsidP="007E60A8">
            <w:pPr>
              <w:jc w:val="right"/>
            </w:pPr>
          </w:p>
        </w:tc>
      </w:tr>
      <w:tr w:rsidR="007E60A8" w14:paraId="6DD7C867" w14:textId="77777777" w:rsidTr="007E60A8">
        <w:trPr>
          <w:jc w:val="center"/>
        </w:trPr>
        <w:tc>
          <w:tcPr>
            <w:tcW w:w="4788" w:type="dxa"/>
            <w:gridSpan w:val="2"/>
            <w:shd w:val="clear" w:color="auto" w:fill="F2F2F2"/>
          </w:tcPr>
          <w:p w14:paraId="7EB1D4C8" w14:textId="4C359140" w:rsidR="007E60A8" w:rsidRDefault="007E60A8">
            <w:pPr>
              <w:jc w:val="right"/>
            </w:pPr>
            <w:r>
              <w:rPr>
                <w:b/>
                <w:sz w:val="17"/>
              </w:rPr>
              <w:t>SKUPAJ ZA VSE PONUJENE SKLOPE</w:t>
            </w:r>
          </w:p>
        </w:tc>
        <w:tc>
          <w:tcPr>
            <w:tcW w:w="1691" w:type="dxa"/>
            <w:shd w:val="clear" w:color="auto" w:fill="F2F2F2"/>
            <w:tcMar>
              <w:top w:w="55" w:type="dxa"/>
              <w:left w:w="55" w:type="dxa"/>
              <w:bottom w:w="55" w:type="dxa"/>
              <w:right w:w="55" w:type="dxa"/>
            </w:tcMar>
          </w:tcPr>
          <w:p w14:paraId="073CF7EB" w14:textId="77777777" w:rsidR="007E60A8" w:rsidRDefault="007E60A8">
            <w:pPr>
              <w:jc w:val="right"/>
            </w:pPr>
          </w:p>
        </w:tc>
        <w:tc>
          <w:tcPr>
            <w:tcW w:w="1614" w:type="dxa"/>
            <w:shd w:val="clear" w:color="auto" w:fill="F2F2F2"/>
            <w:tcMar>
              <w:top w:w="55" w:type="dxa"/>
              <w:left w:w="55" w:type="dxa"/>
              <w:bottom w:w="55" w:type="dxa"/>
              <w:right w:w="55" w:type="dxa"/>
            </w:tcMar>
          </w:tcPr>
          <w:p w14:paraId="48FF9E34" w14:textId="77777777" w:rsidR="007E60A8" w:rsidRDefault="007E60A8">
            <w:pPr>
              <w:jc w:val="right"/>
            </w:pPr>
          </w:p>
        </w:tc>
        <w:tc>
          <w:tcPr>
            <w:tcW w:w="1509" w:type="dxa"/>
            <w:shd w:val="clear" w:color="auto" w:fill="F2F2F2"/>
            <w:tcMar>
              <w:top w:w="55" w:type="dxa"/>
              <w:left w:w="55" w:type="dxa"/>
              <w:bottom w:w="55" w:type="dxa"/>
              <w:right w:w="55" w:type="dxa"/>
            </w:tcMar>
          </w:tcPr>
          <w:p w14:paraId="116514B3" w14:textId="77777777" w:rsidR="007E60A8" w:rsidRDefault="007E60A8">
            <w:pPr>
              <w:jc w:val="right"/>
            </w:pPr>
          </w:p>
        </w:tc>
      </w:tr>
    </w:tbl>
    <w:p w14:paraId="0A300C29" w14:textId="77777777" w:rsidR="00E6614B" w:rsidRDefault="00E6614B">
      <w:pPr>
        <w:spacing w:after="40"/>
      </w:pPr>
    </w:p>
    <w:p w14:paraId="704F345E" w14:textId="77777777" w:rsidR="00E6614B" w:rsidRDefault="00AD1AC0">
      <w:pPr>
        <w:spacing w:before="120" w:after="40"/>
      </w:pPr>
      <w:r>
        <w:rPr>
          <w:b/>
          <w:color w:val="1F4E79"/>
        </w:rPr>
        <w:t>Izjava ponudnika:</w:t>
      </w:r>
    </w:p>
    <w:p w14:paraId="2998F22F" w14:textId="77777777" w:rsidR="00E6614B" w:rsidRDefault="00AD1AC0">
      <w:pPr>
        <w:spacing w:after="20"/>
        <w:ind w:left="283"/>
      </w:pPr>
      <w:r>
        <w:t>· vrednosti v tem obrazcu so povzete iz OBR-2 – ponudbenega predračuna v Excelu;</w:t>
      </w:r>
    </w:p>
    <w:p w14:paraId="6B8FCE9C" w14:textId="77777777" w:rsidR="00E6614B" w:rsidRDefault="00AD1AC0">
      <w:pPr>
        <w:spacing w:after="20"/>
        <w:ind w:left="283"/>
      </w:pPr>
      <w:r>
        <w:t>· za vsak sklop, za katerega oddajamo ponudbo, so v OBR-2 ponujeni vsi obvezni artikli;</w:t>
      </w:r>
    </w:p>
    <w:p w14:paraId="06F63933" w14:textId="77777777" w:rsidR="00E6614B" w:rsidRDefault="00AD1AC0">
      <w:pPr>
        <w:spacing w:after="20"/>
        <w:ind w:left="283"/>
      </w:pPr>
      <w:r>
        <w:t>· ponudbene vrednosti vključujejo vse stroške, popuste in rabate, skladno z razpisno dokumentacijo;</w:t>
      </w:r>
    </w:p>
    <w:p w14:paraId="2EFD1D30" w14:textId="77777777" w:rsidR="00E6614B" w:rsidRDefault="00AD1AC0">
      <w:pPr>
        <w:spacing w:after="20"/>
        <w:ind w:left="283"/>
      </w:pPr>
      <w:r>
        <w:t>· seznanjeni smo, da je ta obrazec namenjen javnemu odpiranju ponudb.</w:t>
      </w:r>
    </w:p>
    <w:p w14:paraId="3F55951A" w14:textId="77777777" w:rsidR="00E6614B" w:rsidRDefault="00E6614B"/>
    <w:tbl>
      <w:tblPr>
        <w:tblStyle w:val="TableGrid"/>
        <w:tblW w:w="0" w:type="auto"/>
        <w:jc w:val="center"/>
        <w:tblLayout w:type="fixed"/>
        <w:tblLook w:val="04A0" w:firstRow="1" w:lastRow="0" w:firstColumn="1" w:lastColumn="0" w:noHBand="0" w:noVBand="1"/>
      </w:tblPr>
      <w:tblGrid>
        <w:gridCol w:w="5584"/>
        <w:gridCol w:w="4481"/>
      </w:tblGrid>
      <w:tr w:rsidR="00E6614B" w14:paraId="1D7D0B38" w14:textId="77777777" w:rsidTr="008B5480">
        <w:trPr>
          <w:jc w:val="center"/>
        </w:trPr>
        <w:tc>
          <w:tcPr>
            <w:tcW w:w="5584" w:type="dxa"/>
            <w:shd w:val="clear" w:color="auto" w:fill="D9EAF7"/>
            <w:tcMar>
              <w:top w:w="80" w:type="dxa"/>
              <w:left w:w="80" w:type="dxa"/>
              <w:bottom w:w="80" w:type="dxa"/>
              <w:right w:w="80" w:type="dxa"/>
            </w:tcMar>
            <w:vAlign w:val="center"/>
          </w:tcPr>
          <w:p w14:paraId="5145D80B" w14:textId="77777777" w:rsidR="00E6614B" w:rsidRDefault="00AD1AC0">
            <w:r>
              <w:rPr>
                <w:b/>
              </w:rPr>
              <w:t>Kraj in datum:</w:t>
            </w:r>
          </w:p>
        </w:tc>
        <w:tc>
          <w:tcPr>
            <w:tcW w:w="4481" w:type="dxa"/>
            <w:tcMar>
              <w:top w:w="80" w:type="dxa"/>
              <w:left w:w="80" w:type="dxa"/>
              <w:bottom w:w="80" w:type="dxa"/>
              <w:right w:w="80" w:type="dxa"/>
            </w:tcMar>
            <w:vAlign w:val="center"/>
          </w:tcPr>
          <w:p w14:paraId="7F7DF06A" w14:textId="77777777" w:rsidR="00E6614B" w:rsidRDefault="00AD1AC0">
            <w:r>
              <w:t>____________________________________</w:t>
            </w:r>
          </w:p>
        </w:tc>
      </w:tr>
      <w:tr w:rsidR="00E6614B" w14:paraId="38B5DEC5" w14:textId="77777777" w:rsidTr="008B5480">
        <w:trPr>
          <w:jc w:val="center"/>
        </w:trPr>
        <w:tc>
          <w:tcPr>
            <w:tcW w:w="5584" w:type="dxa"/>
            <w:shd w:val="clear" w:color="auto" w:fill="D9EAF7"/>
            <w:tcMar>
              <w:top w:w="80" w:type="dxa"/>
              <w:left w:w="80" w:type="dxa"/>
              <w:bottom w:w="80" w:type="dxa"/>
              <w:right w:w="80" w:type="dxa"/>
            </w:tcMar>
            <w:vAlign w:val="center"/>
          </w:tcPr>
          <w:p w14:paraId="61242ECB" w14:textId="77777777" w:rsidR="00E6614B" w:rsidRDefault="00AD1AC0">
            <w:r>
              <w:rPr>
                <w:b/>
              </w:rPr>
              <w:t>Podpis zakonitega zastopnika oziroma pooblaščene osebe:</w:t>
            </w:r>
          </w:p>
        </w:tc>
        <w:tc>
          <w:tcPr>
            <w:tcW w:w="4481" w:type="dxa"/>
            <w:tcMar>
              <w:top w:w="80" w:type="dxa"/>
              <w:left w:w="80" w:type="dxa"/>
              <w:bottom w:w="80" w:type="dxa"/>
              <w:right w:w="80" w:type="dxa"/>
            </w:tcMar>
            <w:vAlign w:val="center"/>
          </w:tcPr>
          <w:p w14:paraId="44241E94" w14:textId="77777777" w:rsidR="00E6614B" w:rsidRDefault="00AD1AC0">
            <w:r>
              <w:t>____________________________________</w:t>
            </w:r>
          </w:p>
        </w:tc>
      </w:tr>
    </w:tbl>
    <w:p w14:paraId="342FFE97" w14:textId="77777777" w:rsidR="00AD1AC0" w:rsidRDefault="00AD1AC0"/>
    <w:sectPr w:rsidR="00AD1AC0" w:rsidSect="00996CA5">
      <w:pgSz w:w="11906" w:h="16838"/>
      <w:pgMar w:top="850" w:right="850" w:bottom="850" w:left="8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88B60" w14:textId="77777777" w:rsidR="005B5179" w:rsidRDefault="005B5179" w:rsidP="001248B2">
      <w:pPr>
        <w:spacing w:after="0" w:line="240" w:lineRule="auto"/>
      </w:pPr>
      <w:r>
        <w:separator/>
      </w:r>
    </w:p>
  </w:endnote>
  <w:endnote w:type="continuationSeparator" w:id="0">
    <w:p w14:paraId="1C931224" w14:textId="77777777" w:rsidR="005B5179" w:rsidRDefault="005B5179" w:rsidP="001248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F17AC" w14:textId="77777777" w:rsidR="005B5179" w:rsidRDefault="005B5179" w:rsidP="001248B2">
      <w:pPr>
        <w:spacing w:after="0" w:line="240" w:lineRule="auto"/>
      </w:pPr>
      <w:r>
        <w:separator/>
      </w:r>
    </w:p>
  </w:footnote>
  <w:footnote w:type="continuationSeparator" w:id="0">
    <w:p w14:paraId="0DBFE700" w14:textId="77777777" w:rsidR="005B5179" w:rsidRDefault="005B5179" w:rsidP="001248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248B2"/>
    <w:rsid w:val="0015074B"/>
    <w:rsid w:val="00161026"/>
    <w:rsid w:val="0029639D"/>
    <w:rsid w:val="00326F90"/>
    <w:rsid w:val="003A5FA8"/>
    <w:rsid w:val="004B79AC"/>
    <w:rsid w:val="005B5179"/>
    <w:rsid w:val="007E60A8"/>
    <w:rsid w:val="008B5480"/>
    <w:rsid w:val="00996CA5"/>
    <w:rsid w:val="00AA1D8D"/>
    <w:rsid w:val="00AD1AC0"/>
    <w:rsid w:val="00B47730"/>
    <w:rsid w:val="00CB0664"/>
    <w:rsid w:val="00CC0309"/>
    <w:rsid w:val="00E6614B"/>
    <w:rsid w:val="00F03A82"/>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116EF7B"/>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Times New Roman" w:eastAsia="Times New Roman" w:hAnsi="Times New Roman"/>
      <w:sz w:val="20"/>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451</Words>
  <Characters>2577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2026-05-27T14:47:00Z</dcterms:created>
  <dcterms:modified xsi:type="dcterms:W3CDTF">2026-05-27T18:14:00Z</dcterms:modified>
  <cp:category/>
</cp:coreProperties>
</file>